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B685B" w14:textId="77777777" w:rsidR="00A27AEF" w:rsidRPr="00F666D3" w:rsidRDefault="00000000">
      <w:pPr>
        <w:spacing w:after="0"/>
        <w:jc w:val="center"/>
        <w:rPr>
          <w:rFonts w:ascii="Arial" w:hAnsi="Arial" w:cs="Arial"/>
        </w:rPr>
      </w:pPr>
      <w:r w:rsidRPr="00F666D3">
        <w:rPr>
          <w:rFonts w:ascii="Arial" w:hAnsi="Arial" w:cs="Arial"/>
          <w:b/>
          <w:sz w:val="24"/>
        </w:rPr>
        <w:t>DAFTAR KATEGORI JENIS DAN FORMAT NASKAH DINAS</w:t>
      </w:r>
    </w:p>
    <w:p w14:paraId="236F6378" w14:textId="77777777" w:rsidR="00A27AEF" w:rsidRPr="00F666D3" w:rsidRDefault="00000000">
      <w:pPr>
        <w:spacing w:after="240"/>
        <w:jc w:val="center"/>
        <w:rPr>
          <w:rFonts w:ascii="Arial" w:hAnsi="Arial" w:cs="Arial"/>
        </w:rPr>
      </w:pPr>
      <w:r w:rsidRPr="00F666D3">
        <w:rPr>
          <w:rFonts w:ascii="Arial" w:hAnsi="Arial" w:cs="Arial"/>
          <w:b/>
        </w:rPr>
        <w:t>TATA NASKAH DINAS KEJAKSAAN REPUBLIK INDONESIA</w:t>
      </w:r>
    </w:p>
    <w:p w14:paraId="0347C88A" w14:textId="77777777" w:rsidR="00A27AEF" w:rsidRPr="00F666D3" w:rsidRDefault="00000000">
      <w:pPr>
        <w:spacing w:after="160"/>
        <w:rPr>
          <w:rFonts w:ascii="Arial" w:hAnsi="Arial" w:cs="Arial"/>
        </w:rPr>
      </w:pPr>
      <w:r w:rsidRPr="00F666D3">
        <w:rPr>
          <w:rFonts w:ascii="Arial" w:hAnsi="Arial" w:cs="Arial"/>
        </w:rPr>
        <w:t>Daftar ini disusun berdasarkan kategori naskah dinas sebagaimana tercantum dalam ketentuan Tata Naskah Dinas Kejaksaan Republik Indonesia.</w:t>
      </w:r>
    </w:p>
    <w:p w14:paraId="73E516B8" w14:textId="77777777" w:rsidR="00A27AEF" w:rsidRPr="00F666D3" w:rsidRDefault="00000000">
      <w:pPr>
        <w:spacing w:before="160" w:after="80"/>
        <w:rPr>
          <w:rFonts w:ascii="Arial" w:hAnsi="Arial" w:cs="Arial"/>
        </w:rPr>
      </w:pPr>
      <w:r w:rsidRPr="00F666D3">
        <w:rPr>
          <w:rFonts w:ascii="Arial" w:hAnsi="Arial" w:cs="Arial"/>
          <w:b/>
          <w:sz w:val="24"/>
        </w:rPr>
        <w:t>I. Ringkasan Kategori Utama</w:t>
      </w:r>
    </w:p>
    <w:tbl>
      <w:tblPr>
        <w:tblStyle w:val="KisiTabel"/>
        <w:tblW w:w="0" w:type="auto"/>
        <w:jc w:val="center"/>
        <w:tblLook w:val="04A0" w:firstRow="1" w:lastRow="0" w:firstColumn="1" w:lastColumn="0" w:noHBand="0" w:noVBand="1"/>
      </w:tblPr>
      <w:tblGrid>
        <w:gridCol w:w="781"/>
        <w:gridCol w:w="1766"/>
        <w:gridCol w:w="7358"/>
      </w:tblGrid>
      <w:tr w:rsidR="00A27AEF" w:rsidRPr="00F666D3" w14:paraId="4D132111" w14:textId="77777777">
        <w:trPr>
          <w:tblHeader/>
          <w:jc w:val="center"/>
        </w:trPr>
        <w:tc>
          <w:tcPr>
            <w:tcW w:w="792" w:type="dxa"/>
            <w:shd w:val="clear" w:color="auto" w:fill="D9EAF7"/>
            <w:vAlign w:val="center"/>
          </w:tcPr>
          <w:p w14:paraId="36A580B7" w14:textId="77777777" w:rsidR="00A27AEF" w:rsidRPr="00F666D3" w:rsidRDefault="00000000">
            <w:pPr>
              <w:jc w:val="center"/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b/>
                <w:sz w:val="21"/>
              </w:rPr>
              <w:t>No.</w:t>
            </w:r>
          </w:p>
        </w:tc>
        <w:tc>
          <w:tcPr>
            <w:tcW w:w="1800" w:type="dxa"/>
            <w:shd w:val="clear" w:color="auto" w:fill="D9EAF7"/>
            <w:vAlign w:val="center"/>
          </w:tcPr>
          <w:p w14:paraId="0647BE3B" w14:textId="77777777" w:rsidR="00A27AEF" w:rsidRPr="00F666D3" w:rsidRDefault="00000000">
            <w:pPr>
              <w:jc w:val="center"/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b/>
                <w:sz w:val="21"/>
              </w:rPr>
              <w:t>Kode Kategori</w:t>
            </w:r>
          </w:p>
        </w:tc>
        <w:tc>
          <w:tcPr>
            <w:tcW w:w="7632" w:type="dxa"/>
            <w:shd w:val="clear" w:color="auto" w:fill="D9EAF7"/>
            <w:vAlign w:val="center"/>
          </w:tcPr>
          <w:p w14:paraId="0959976F" w14:textId="77777777" w:rsidR="00A27AEF" w:rsidRPr="00F666D3" w:rsidRDefault="00000000">
            <w:pPr>
              <w:jc w:val="center"/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b/>
                <w:sz w:val="21"/>
              </w:rPr>
              <w:t>Kategori Utama</w:t>
            </w:r>
          </w:p>
        </w:tc>
      </w:tr>
      <w:tr w:rsidR="00A27AEF" w:rsidRPr="00F666D3" w14:paraId="0DD3D585" w14:textId="77777777">
        <w:trPr>
          <w:jc w:val="center"/>
        </w:trPr>
        <w:tc>
          <w:tcPr>
            <w:tcW w:w="792" w:type="dxa"/>
            <w:vAlign w:val="center"/>
          </w:tcPr>
          <w:p w14:paraId="71E8554D" w14:textId="77777777" w:rsidR="00A27AEF" w:rsidRPr="00F666D3" w:rsidRDefault="00000000">
            <w:pPr>
              <w:jc w:val="center"/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21"/>
              </w:rPr>
              <w:t>1</w:t>
            </w:r>
          </w:p>
        </w:tc>
        <w:tc>
          <w:tcPr>
            <w:tcW w:w="1800" w:type="dxa"/>
            <w:vAlign w:val="center"/>
          </w:tcPr>
          <w:p w14:paraId="791D59CA" w14:textId="77777777" w:rsidR="00A27AEF" w:rsidRPr="00F666D3" w:rsidRDefault="00000000">
            <w:pPr>
              <w:jc w:val="center"/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21"/>
              </w:rPr>
              <w:t>A</w:t>
            </w:r>
          </w:p>
        </w:tc>
        <w:tc>
          <w:tcPr>
            <w:tcW w:w="7632" w:type="dxa"/>
            <w:vAlign w:val="center"/>
          </w:tcPr>
          <w:p w14:paraId="760A8D18" w14:textId="77777777" w:rsidR="00A27AEF" w:rsidRPr="00F666D3" w:rsidRDefault="00000000">
            <w:pPr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21"/>
              </w:rPr>
              <w:t>Naskah Dinas Arahan</w:t>
            </w:r>
          </w:p>
        </w:tc>
      </w:tr>
      <w:tr w:rsidR="00A27AEF" w:rsidRPr="00F666D3" w14:paraId="38AD565C" w14:textId="77777777">
        <w:trPr>
          <w:jc w:val="center"/>
        </w:trPr>
        <w:tc>
          <w:tcPr>
            <w:tcW w:w="792" w:type="dxa"/>
            <w:vAlign w:val="center"/>
          </w:tcPr>
          <w:p w14:paraId="12B31647" w14:textId="77777777" w:rsidR="00A27AEF" w:rsidRPr="00F666D3" w:rsidRDefault="00000000">
            <w:pPr>
              <w:jc w:val="center"/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21"/>
              </w:rPr>
              <w:t>2</w:t>
            </w:r>
          </w:p>
        </w:tc>
        <w:tc>
          <w:tcPr>
            <w:tcW w:w="1800" w:type="dxa"/>
            <w:vAlign w:val="center"/>
          </w:tcPr>
          <w:p w14:paraId="7B6A55CA" w14:textId="77777777" w:rsidR="00A27AEF" w:rsidRPr="00F666D3" w:rsidRDefault="00000000">
            <w:pPr>
              <w:jc w:val="center"/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21"/>
              </w:rPr>
              <w:t>B</w:t>
            </w:r>
          </w:p>
        </w:tc>
        <w:tc>
          <w:tcPr>
            <w:tcW w:w="7632" w:type="dxa"/>
            <w:vAlign w:val="center"/>
          </w:tcPr>
          <w:p w14:paraId="396A28D5" w14:textId="77777777" w:rsidR="00A27AEF" w:rsidRPr="00F666D3" w:rsidRDefault="00000000">
            <w:pPr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21"/>
              </w:rPr>
              <w:t>Naskah Dinas Korespondensi</w:t>
            </w:r>
          </w:p>
        </w:tc>
      </w:tr>
      <w:tr w:rsidR="00A27AEF" w:rsidRPr="00F666D3" w14:paraId="4B8B644E" w14:textId="77777777">
        <w:trPr>
          <w:jc w:val="center"/>
        </w:trPr>
        <w:tc>
          <w:tcPr>
            <w:tcW w:w="792" w:type="dxa"/>
            <w:vAlign w:val="center"/>
          </w:tcPr>
          <w:p w14:paraId="6CD6DF3C" w14:textId="77777777" w:rsidR="00A27AEF" w:rsidRPr="00F666D3" w:rsidRDefault="00000000">
            <w:pPr>
              <w:jc w:val="center"/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21"/>
              </w:rPr>
              <w:t>3</w:t>
            </w:r>
          </w:p>
        </w:tc>
        <w:tc>
          <w:tcPr>
            <w:tcW w:w="1800" w:type="dxa"/>
            <w:vAlign w:val="center"/>
          </w:tcPr>
          <w:p w14:paraId="0A3EFC82" w14:textId="77777777" w:rsidR="00A27AEF" w:rsidRPr="00F666D3" w:rsidRDefault="00000000">
            <w:pPr>
              <w:jc w:val="center"/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21"/>
              </w:rPr>
              <w:t>C</w:t>
            </w:r>
          </w:p>
        </w:tc>
        <w:tc>
          <w:tcPr>
            <w:tcW w:w="7632" w:type="dxa"/>
            <w:vAlign w:val="center"/>
          </w:tcPr>
          <w:p w14:paraId="2D69B682" w14:textId="77777777" w:rsidR="00A27AEF" w:rsidRPr="00F666D3" w:rsidRDefault="00000000">
            <w:pPr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21"/>
              </w:rPr>
              <w:t>Naskah Dinas Khusus</w:t>
            </w:r>
          </w:p>
        </w:tc>
      </w:tr>
      <w:tr w:rsidR="00A27AEF" w:rsidRPr="00F666D3" w14:paraId="51535AF5" w14:textId="77777777">
        <w:trPr>
          <w:jc w:val="center"/>
        </w:trPr>
        <w:tc>
          <w:tcPr>
            <w:tcW w:w="792" w:type="dxa"/>
            <w:vAlign w:val="center"/>
          </w:tcPr>
          <w:p w14:paraId="3D93DE53" w14:textId="77777777" w:rsidR="00A27AEF" w:rsidRPr="00F666D3" w:rsidRDefault="00000000">
            <w:pPr>
              <w:jc w:val="center"/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21"/>
              </w:rPr>
              <w:t>4</w:t>
            </w:r>
          </w:p>
        </w:tc>
        <w:tc>
          <w:tcPr>
            <w:tcW w:w="1800" w:type="dxa"/>
            <w:vAlign w:val="center"/>
          </w:tcPr>
          <w:p w14:paraId="6CC4F5C2" w14:textId="77777777" w:rsidR="00A27AEF" w:rsidRPr="00F666D3" w:rsidRDefault="00000000">
            <w:pPr>
              <w:jc w:val="center"/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21"/>
              </w:rPr>
              <w:t>D</w:t>
            </w:r>
          </w:p>
        </w:tc>
        <w:tc>
          <w:tcPr>
            <w:tcW w:w="7632" w:type="dxa"/>
            <w:vAlign w:val="center"/>
          </w:tcPr>
          <w:p w14:paraId="5B150AFC" w14:textId="77777777" w:rsidR="00A27AEF" w:rsidRPr="00F666D3" w:rsidRDefault="00000000">
            <w:pPr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21"/>
              </w:rPr>
              <w:t>Laporan</w:t>
            </w:r>
          </w:p>
        </w:tc>
      </w:tr>
      <w:tr w:rsidR="00A27AEF" w:rsidRPr="00F666D3" w14:paraId="70E17B4F" w14:textId="77777777">
        <w:trPr>
          <w:jc w:val="center"/>
        </w:trPr>
        <w:tc>
          <w:tcPr>
            <w:tcW w:w="792" w:type="dxa"/>
            <w:vAlign w:val="center"/>
          </w:tcPr>
          <w:p w14:paraId="05D55B0C" w14:textId="77777777" w:rsidR="00A27AEF" w:rsidRPr="00F666D3" w:rsidRDefault="00000000">
            <w:pPr>
              <w:jc w:val="center"/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21"/>
              </w:rPr>
              <w:t>5</w:t>
            </w:r>
          </w:p>
        </w:tc>
        <w:tc>
          <w:tcPr>
            <w:tcW w:w="1800" w:type="dxa"/>
            <w:vAlign w:val="center"/>
          </w:tcPr>
          <w:p w14:paraId="6512A05E" w14:textId="77777777" w:rsidR="00A27AEF" w:rsidRPr="00F666D3" w:rsidRDefault="00000000">
            <w:pPr>
              <w:jc w:val="center"/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21"/>
              </w:rPr>
              <w:t>E</w:t>
            </w:r>
          </w:p>
        </w:tc>
        <w:tc>
          <w:tcPr>
            <w:tcW w:w="7632" w:type="dxa"/>
            <w:vAlign w:val="center"/>
          </w:tcPr>
          <w:p w14:paraId="169F1B28" w14:textId="77777777" w:rsidR="00A27AEF" w:rsidRPr="00F666D3" w:rsidRDefault="00000000">
            <w:pPr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21"/>
              </w:rPr>
              <w:t>Telaah Staf</w:t>
            </w:r>
          </w:p>
        </w:tc>
      </w:tr>
      <w:tr w:rsidR="00A27AEF" w:rsidRPr="00F666D3" w14:paraId="39635312" w14:textId="77777777">
        <w:trPr>
          <w:jc w:val="center"/>
        </w:trPr>
        <w:tc>
          <w:tcPr>
            <w:tcW w:w="792" w:type="dxa"/>
            <w:vAlign w:val="center"/>
          </w:tcPr>
          <w:p w14:paraId="1544853B" w14:textId="77777777" w:rsidR="00A27AEF" w:rsidRPr="00F666D3" w:rsidRDefault="00000000">
            <w:pPr>
              <w:jc w:val="center"/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21"/>
              </w:rPr>
              <w:t>6</w:t>
            </w:r>
          </w:p>
        </w:tc>
        <w:tc>
          <w:tcPr>
            <w:tcW w:w="1800" w:type="dxa"/>
            <w:vAlign w:val="center"/>
          </w:tcPr>
          <w:p w14:paraId="00B7E1E8" w14:textId="77777777" w:rsidR="00A27AEF" w:rsidRPr="00F666D3" w:rsidRDefault="00000000">
            <w:pPr>
              <w:jc w:val="center"/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21"/>
              </w:rPr>
              <w:t>F</w:t>
            </w:r>
          </w:p>
        </w:tc>
        <w:tc>
          <w:tcPr>
            <w:tcW w:w="7632" w:type="dxa"/>
            <w:vAlign w:val="center"/>
          </w:tcPr>
          <w:p w14:paraId="296240F9" w14:textId="77777777" w:rsidR="00A27AEF" w:rsidRPr="00F666D3" w:rsidRDefault="00000000">
            <w:pPr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21"/>
              </w:rPr>
              <w:t>Notula</w:t>
            </w:r>
          </w:p>
        </w:tc>
      </w:tr>
      <w:tr w:rsidR="00A27AEF" w:rsidRPr="00F666D3" w14:paraId="061CC08A" w14:textId="77777777">
        <w:trPr>
          <w:jc w:val="center"/>
        </w:trPr>
        <w:tc>
          <w:tcPr>
            <w:tcW w:w="792" w:type="dxa"/>
            <w:vAlign w:val="center"/>
          </w:tcPr>
          <w:p w14:paraId="3276AAE0" w14:textId="77777777" w:rsidR="00A27AEF" w:rsidRPr="00F666D3" w:rsidRDefault="00000000">
            <w:pPr>
              <w:jc w:val="center"/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21"/>
              </w:rPr>
              <w:t>7</w:t>
            </w:r>
          </w:p>
        </w:tc>
        <w:tc>
          <w:tcPr>
            <w:tcW w:w="1800" w:type="dxa"/>
            <w:vAlign w:val="center"/>
          </w:tcPr>
          <w:p w14:paraId="0D86208E" w14:textId="77777777" w:rsidR="00A27AEF" w:rsidRPr="00F666D3" w:rsidRDefault="00000000">
            <w:pPr>
              <w:jc w:val="center"/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21"/>
              </w:rPr>
              <w:t>G</w:t>
            </w:r>
          </w:p>
        </w:tc>
        <w:tc>
          <w:tcPr>
            <w:tcW w:w="7632" w:type="dxa"/>
            <w:vAlign w:val="center"/>
          </w:tcPr>
          <w:p w14:paraId="6D9B9E82" w14:textId="77777777" w:rsidR="00A27AEF" w:rsidRPr="00F666D3" w:rsidRDefault="00000000">
            <w:pPr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21"/>
              </w:rPr>
              <w:t>Surat Izin Jalan</w:t>
            </w:r>
          </w:p>
        </w:tc>
      </w:tr>
      <w:tr w:rsidR="00A27AEF" w:rsidRPr="00F666D3" w14:paraId="138A4884" w14:textId="77777777">
        <w:trPr>
          <w:jc w:val="center"/>
        </w:trPr>
        <w:tc>
          <w:tcPr>
            <w:tcW w:w="792" w:type="dxa"/>
            <w:vAlign w:val="center"/>
          </w:tcPr>
          <w:p w14:paraId="18132369" w14:textId="77777777" w:rsidR="00A27AEF" w:rsidRPr="00F666D3" w:rsidRDefault="00000000">
            <w:pPr>
              <w:jc w:val="center"/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21"/>
              </w:rPr>
              <w:t>8</w:t>
            </w:r>
          </w:p>
        </w:tc>
        <w:tc>
          <w:tcPr>
            <w:tcW w:w="1800" w:type="dxa"/>
            <w:vAlign w:val="center"/>
          </w:tcPr>
          <w:p w14:paraId="31422C3E" w14:textId="77777777" w:rsidR="00A27AEF" w:rsidRPr="00F666D3" w:rsidRDefault="00000000">
            <w:pPr>
              <w:jc w:val="center"/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21"/>
              </w:rPr>
              <w:t>H</w:t>
            </w:r>
          </w:p>
        </w:tc>
        <w:tc>
          <w:tcPr>
            <w:tcW w:w="7632" w:type="dxa"/>
            <w:vAlign w:val="center"/>
          </w:tcPr>
          <w:p w14:paraId="52A809BC" w14:textId="77777777" w:rsidR="00A27AEF" w:rsidRPr="00F666D3" w:rsidRDefault="00000000">
            <w:pPr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21"/>
              </w:rPr>
              <w:t>Surat Permohonan untuk Mendapat Surat Izin Jalan</w:t>
            </w:r>
          </w:p>
        </w:tc>
      </w:tr>
      <w:tr w:rsidR="00A27AEF" w:rsidRPr="00F666D3" w14:paraId="0E59496F" w14:textId="77777777">
        <w:trPr>
          <w:jc w:val="center"/>
        </w:trPr>
        <w:tc>
          <w:tcPr>
            <w:tcW w:w="792" w:type="dxa"/>
            <w:vAlign w:val="center"/>
          </w:tcPr>
          <w:p w14:paraId="3B0CB3EA" w14:textId="77777777" w:rsidR="00A27AEF" w:rsidRPr="00F666D3" w:rsidRDefault="00000000">
            <w:pPr>
              <w:jc w:val="center"/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21"/>
              </w:rPr>
              <w:t>9</w:t>
            </w:r>
          </w:p>
        </w:tc>
        <w:tc>
          <w:tcPr>
            <w:tcW w:w="1800" w:type="dxa"/>
            <w:vAlign w:val="center"/>
          </w:tcPr>
          <w:p w14:paraId="715EE82E" w14:textId="77777777" w:rsidR="00A27AEF" w:rsidRPr="00F666D3" w:rsidRDefault="00000000">
            <w:pPr>
              <w:jc w:val="center"/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21"/>
              </w:rPr>
              <w:t>I</w:t>
            </w:r>
          </w:p>
        </w:tc>
        <w:tc>
          <w:tcPr>
            <w:tcW w:w="7632" w:type="dxa"/>
            <w:vAlign w:val="center"/>
          </w:tcPr>
          <w:p w14:paraId="60FE142F" w14:textId="77777777" w:rsidR="00A27AEF" w:rsidRPr="00F666D3" w:rsidRDefault="00000000">
            <w:pPr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21"/>
              </w:rPr>
              <w:t>Nota Pengajuan Konsep Naskah Dinas</w:t>
            </w:r>
          </w:p>
        </w:tc>
      </w:tr>
      <w:tr w:rsidR="00A27AEF" w:rsidRPr="00F666D3" w14:paraId="7581FA07" w14:textId="77777777">
        <w:trPr>
          <w:jc w:val="center"/>
        </w:trPr>
        <w:tc>
          <w:tcPr>
            <w:tcW w:w="792" w:type="dxa"/>
            <w:vAlign w:val="center"/>
          </w:tcPr>
          <w:p w14:paraId="1262F28E" w14:textId="77777777" w:rsidR="00A27AEF" w:rsidRPr="00F666D3" w:rsidRDefault="00000000">
            <w:pPr>
              <w:jc w:val="center"/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21"/>
              </w:rPr>
              <w:t>10</w:t>
            </w:r>
          </w:p>
        </w:tc>
        <w:tc>
          <w:tcPr>
            <w:tcW w:w="1800" w:type="dxa"/>
            <w:vAlign w:val="center"/>
          </w:tcPr>
          <w:p w14:paraId="78FFF325" w14:textId="77777777" w:rsidR="00A27AEF" w:rsidRPr="00F666D3" w:rsidRDefault="00000000">
            <w:pPr>
              <w:jc w:val="center"/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21"/>
              </w:rPr>
              <w:t>J</w:t>
            </w:r>
          </w:p>
        </w:tc>
        <w:tc>
          <w:tcPr>
            <w:tcW w:w="7632" w:type="dxa"/>
            <w:vAlign w:val="center"/>
          </w:tcPr>
          <w:p w14:paraId="0E1FD02D" w14:textId="77777777" w:rsidR="00A27AEF" w:rsidRPr="00F666D3" w:rsidRDefault="00000000">
            <w:pPr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21"/>
              </w:rPr>
              <w:t>Piagam/Sertifikat</w:t>
            </w:r>
          </w:p>
        </w:tc>
      </w:tr>
      <w:tr w:rsidR="00A27AEF" w:rsidRPr="00F666D3" w14:paraId="7549065D" w14:textId="77777777">
        <w:trPr>
          <w:jc w:val="center"/>
        </w:trPr>
        <w:tc>
          <w:tcPr>
            <w:tcW w:w="792" w:type="dxa"/>
            <w:vAlign w:val="center"/>
          </w:tcPr>
          <w:p w14:paraId="1661DAC7" w14:textId="77777777" w:rsidR="00A27AEF" w:rsidRPr="00F666D3" w:rsidRDefault="00000000">
            <w:pPr>
              <w:jc w:val="center"/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21"/>
              </w:rPr>
              <w:t>11</w:t>
            </w:r>
          </w:p>
        </w:tc>
        <w:tc>
          <w:tcPr>
            <w:tcW w:w="1800" w:type="dxa"/>
            <w:vAlign w:val="center"/>
          </w:tcPr>
          <w:p w14:paraId="4312BE10" w14:textId="77777777" w:rsidR="00A27AEF" w:rsidRPr="00F666D3" w:rsidRDefault="00000000">
            <w:pPr>
              <w:jc w:val="center"/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21"/>
              </w:rPr>
              <w:t>K</w:t>
            </w:r>
          </w:p>
        </w:tc>
        <w:tc>
          <w:tcPr>
            <w:tcW w:w="7632" w:type="dxa"/>
            <w:vAlign w:val="center"/>
          </w:tcPr>
          <w:p w14:paraId="41124760" w14:textId="77777777" w:rsidR="00A27AEF" w:rsidRPr="00F666D3" w:rsidRDefault="00000000">
            <w:pPr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21"/>
              </w:rPr>
              <w:t>Naskah Dinas Elektronik</w:t>
            </w:r>
          </w:p>
        </w:tc>
      </w:tr>
    </w:tbl>
    <w:p w14:paraId="0D860B7C" w14:textId="77777777" w:rsidR="00A27AEF" w:rsidRPr="00F666D3" w:rsidRDefault="00000000">
      <w:pPr>
        <w:spacing w:before="160" w:after="80"/>
        <w:rPr>
          <w:rFonts w:ascii="Arial" w:hAnsi="Arial" w:cs="Arial"/>
        </w:rPr>
      </w:pPr>
      <w:r w:rsidRPr="00F666D3">
        <w:rPr>
          <w:rFonts w:ascii="Arial" w:hAnsi="Arial" w:cs="Arial"/>
          <w:b/>
          <w:sz w:val="24"/>
        </w:rPr>
        <w:t>II. Rincian Berdasarkan Kategori</w:t>
      </w:r>
    </w:p>
    <w:tbl>
      <w:tblPr>
        <w:tblStyle w:val="KisiTabel"/>
        <w:tblW w:w="0" w:type="auto"/>
        <w:jc w:val="center"/>
        <w:tblLook w:val="04A0" w:firstRow="1" w:lastRow="0" w:firstColumn="1" w:lastColumn="0" w:noHBand="0" w:noVBand="1"/>
      </w:tblPr>
      <w:tblGrid>
        <w:gridCol w:w="626"/>
        <w:gridCol w:w="2366"/>
        <w:gridCol w:w="2809"/>
        <w:gridCol w:w="4104"/>
      </w:tblGrid>
      <w:tr w:rsidR="00A27AEF" w:rsidRPr="00F666D3" w14:paraId="24D6F657" w14:textId="77777777" w:rsidTr="00F666D3">
        <w:trPr>
          <w:tblHeader/>
          <w:jc w:val="center"/>
        </w:trPr>
        <w:tc>
          <w:tcPr>
            <w:tcW w:w="626" w:type="dxa"/>
            <w:shd w:val="clear" w:color="auto" w:fill="D9EAF7"/>
            <w:vAlign w:val="center"/>
          </w:tcPr>
          <w:p w14:paraId="6A734486" w14:textId="77777777" w:rsidR="00A27AEF" w:rsidRPr="00F666D3" w:rsidRDefault="00000000">
            <w:pPr>
              <w:jc w:val="center"/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b/>
                <w:sz w:val="19"/>
              </w:rPr>
              <w:t>No.</w:t>
            </w:r>
          </w:p>
        </w:tc>
        <w:tc>
          <w:tcPr>
            <w:tcW w:w="2366" w:type="dxa"/>
            <w:shd w:val="clear" w:color="auto" w:fill="D9EAF7"/>
            <w:vAlign w:val="center"/>
          </w:tcPr>
          <w:p w14:paraId="6318B686" w14:textId="77777777" w:rsidR="00A27AEF" w:rsidRPr="00F666D3" w:rsidRDefault="00000000">
            <w:pPr>
              <w:jc w:val="center"/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b/>
                <w:sz w:val="19"/>
              </w:rPr>
              <w:t>Kategori Utama</w:t>
            </w:r>
          </w:p>
        </w:tc>
        <w:tc>
          <w:tcPr>
            <w:tcW w:w="2809" w:type="dxa"/>
            <w:shd w:val="clear" w:color="auto" w:fill="D9EAF7"/>
            <w:vAlign w:val="center"/>
          </w:tcPr>
          <w:p w14:paraId="461F1775" w14:textId="77777777" w:rsidR="00A27AEF" w:rsidRPr="00F666D3" w:rsidRDefault="00000000">
            <w:pPr>
              <w:jc w:val="center"/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b/>
                <w:sz w:val="19"/>
              </w:rPr>
              <w:t>Subkategori</w:t>
            </w:r>
          </w:p>
        </w:tc>
        <w:tc>
          <w:tcPr>
            <w:tcW w:w="4104" w:type="dxa"/>
            <w:shd w:val="clear" w:color="auto" w:fill="D9EAF7"/>
            <w:vAlign w:val="center"/>
          </w:tcPr>
          <w:p w14:paraId="31D3C91C" w14:textId="77777777" w:rsidR="00A27AEF" w:rsidRPr="00F666D3" w:rsidRDefault="00000000">
            <w:pPr>
              <w:jc w:val="center"/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b/>
                <w:sz w:val="19"/>
              </w:rPr>
              <w:t>Jenis/Format Naskah Dinas</w:t>
            </w:r>
          </w:p>
        </w:tc>
      </w:tr>
      <w:tr w:rsidR="00F666D3" w:rsidRPr="00F666D3" w14:paraId="0DC9DE18" w14:textId="77777777" w:rsidTr="00F666D3">
        <w:trPr>
          <w:jc w:val="center"/>
        </w:trPr>
        <w:tc>
          <w:tcPr>
            <w:tcW w:w="626" w:type="dxa"/>
            <w:vMerge w:val="restart"/>
          </w:tcPr>
          <w:p w14:paraId="1A526D7C" w14:textId="77777777" w:rsidR="00F666D3" w:rsidRPr="00F666D3" w:rsidRDefault="00F666D3">
            <w:pPr>
              <w:jc w:val="center"/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19"/>
              </w:rPr>
              <w:t>1</w:t>
            </w:r>
          </w:p>
          <w:p w14:paraId="65B51FCD" w14:textId="4E632D3F" w:rsidR="00F666D3" w:rsidRPr="00F666D3" w:rsidRDefault="00F666D3" w:rsidP="00F666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66" w:type="dxa"/>
            <w:vMerge w:val="restart"/>
          </w:tcPr>
          <w:p w14:paraId="12E1C131" w14:textId="77777777" w:rsidR="00F666D3" w:rsidRPr="00F666D3" w:rsidRDefault="00F666D3">
            <w:pPr>
              <w:rPr>
                <w:rFonts w:ascii="Arial" w:hAnsi="Arial" w:cs="Arial"/>
              </w:rPr>
            </w:pPr>
            <w:proofErr w:type="spellStart"/>
            <w:r w:rsidRPr="00F666D3">
              <w:rPr>
                <w:rFonts w:ascii="Arial" w:hAnsi="Arial" w:cs="Arial"/>
                <w:sz w:val="19"/>
              </w:rPr>
              <w:t>Naskah</w:t>
            </w:r>
            <w:proofErr w:type="spellEnd"/>
            <w:r w:rsidRPr="00F666D3">
              <w:rPr>
                <w:rFonts w:ascii="Arial" w:hAnsi="Arial" w:cs="Arial"/>
                <w:sz w:val="19"/>
              </w:rPr>
              <w:t xml:space="preserve"> Dinas Arahan</w:t>
            </w:r>
          </w:p>
          <w:p w14:paraId="7091DE27" w14:textId="41077114" w:rsidR="00F666D3" w:rsidRPr="00F666D3" w:rsidRDefault="00F666D3" w:rsidP="009E41FF">
            <w:pPr>
              <w:rPr>
                <w:rFonts w:ascii="Arial" w:hAnsi="Arial" w:cs="Arial"/>
              </w:rPr>
            </w:pPr>
          </w:p>
        </w:tc>
        <w:tc>
          <w:tcPr>
            <w:tcW w:w="2809" w:type="dxa"/>
          </w:tcPr>
          <w:p w14:paraId="2704607A" w14:textId="2C411710" w:rsidR="00F666D3" w:rsidRPr="00F666D3" w:rsidRDefault="00F666D3">
            <w:pPr>
              <w:rPr>
                <w:rFonts w:ascii="Arial" w:hAnsi="Arial" w:cs="Arial"/>
              </w:rPr>
            </w:pPr>
            <w:proofErr w:type="spellStart"/>
            <w:r w:rsidRPr="00F666D3">
              <w:rPr>
                <w:rFonts w:ascii="Arial" w:hAnsi="Arial" w:cs="Arial"/>
                <w:sz w:val="19"/>
              </w:rPr>
              <w:t>Naskah</w:t>
            </w:r>
            <w:proofErr w:type="spellEnd"/>
            <w:r w:rsidRPr="00F666D3">
              <w:rPr>
                <w:rFonts w:ascii="Arial" w:hAnsi="Arial" w:cs="Arial"/>
                <w:sz w:val="19"/>
              </w:rPr>
              <w:t xml:space="preserve"> Dinas </w:t>
            </w:r>
            <w:proofErr w:type="spellStart"/>
            <w:r w:rsidRPr="00F666D3">
              <w:rPr>
                <w:rFonts w:ascii="Arial" w:hAnsi="Arial" w:cs="Arial"/>
                <w:sz w:val="19"/>
              </w:rPr>
              <w:t>Pengaturan</w:t>
            </w:r>
            <w:proofErr w:type="spellEnd"/>
          </w:p>
        </w:tc>
        <w:tc>
          <w:tcPr>
            <w:tcW w:w="4104" w:type="dxa"/>
          </w:tcPr>
          <w:p w14:paraId="6DF5E7C8" w14:textId="77777777" w:rsidR="00F666D3" w:rsidRPr="00F666D3" w:rsidRDefault="00F666D3">
            <w:pPr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19"/>
              </w:rPr>
              <w:t>Peraturan; Pedoman; Petunjuk Pelaksanaan/Petunjuk Teknis; Instruksi; Standar Prosedur Operasional (SPO); Surat Edaran</w:t>
            </w:r>
          </w:p>
        </w:tc>
      </w:tr>
      <w:tr w:rsidR="00F666D3" w:rsidRPr="00F666D3" w14:paraId="66A1069E" w14:textId="77777777" w:rsidTr="00F666D3">
        <w:trPr>
          <w:jc w:val="center"/>
        </w:trPr>
        <w:tc>
          <w:tcPr>
            <w:tcW w:w="626" w:type="dxa"/>
            <w:vMerge/>
          </w:tcPr>
          <w:p w14:paraId="1459EAB4" w14:textId="0F430CE5" w:rsidR="00F666D3" w:rsidRPr="00F666D3" w:rsidRDefault="00F666D3" w:rsidP="009934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66" w:type="dxa"/>
            <w:vMerge/>
          </w:tcPr>
          <w:p w14:paraId="588DC6C4" w14:textId="521BE309" w:rsidR="00F666D3" w:rsidRPr="00F666D3" w:rsidRDefault="00F666D3" w:rsidP="009E41FF">
            <w:pPr>
              <w:rPr>
                <w:rFonts w:ascii="Arial" w:hAnsi="Arial" w:cs="Arial"/>
              </w:rPr>
            </w:pPr>
          </w:p>
        </w:tc>
        <w:tc>
          <w:tcPr>
            <w:tcW w:w="2809" w:type="dxa"/>
          </w:tcPr>
          <w:p w14:paraId="520F4311" w14:textId="49AE5CA7" w:rsidR="00F666D3" w:rsidRPr="00F666D3" w:rsidRDefault="00F666D3">
            <w:pPr>
              <w:rPr>
                <w:rFonts w:ascii="Arial" w:hAnsi="Arial" w:cs="Arial"/>
              </w:rPr>
            </w:pPr>
            <w:proofErr w:type="spellStart"/>
            <w:r w:rsidRPr="00F666D3">
              <w:rPr>
                <w:rFonts w:ascii="Arial" w:hAnsi="Arial" w:cs="Arial"/>
                <w:sz w:val="19"/>
              </w:rPr>
              <w:t>Naskah</w:t>
            </w:r>
            <w:proofErr w:type="spellEnd"/>
            <w:r w:rsidRPr="00F666D3">
              <w:rPr>
                <w:rFonts w:ascii="Arial" w:hAnsi="Arial" w:cs="Arial"/>
                <w:sz w:val="19"/>
              </w:rPr>
              <w:t xml:space="preserve"> Dinas </w:t>
            </w:r>
            <w:proofErr w:type="spellStart"/>
            <w:r w:rsidRPr="00F666D3">
              <w:rPr>
                <w:rFonts w:ascii="Arial" w:hAnsi="Arial" w:cs="Arial"/>
                <w:sz w:val="19"/>
              </w:rPr>
              <w:t>Penetapan</w:t>
            </w:r>
            <w:proofErr w:type="spellEnd"/>
          </w:p>
        </w:tc>
        <w:tc>
          <w:tcPr>
            <w:tcW w:w="4104" w:type="dxa"/>
          </w:tcPr>
          <w:p w14:paraId="2E8CB24D" w14:textId="77777777" w:rsidR="00F666D3" w:rsidRPr="00F666D3" w:rsidRDefault="00F666D3">
            <w:pPr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19"/>
              </w:rPr>
              <w:t>Keputusan</w:t>
            </w:r>
          </w:p>
        </w:tc>
      </w:tr>
      <w:tr w:rsidR="00F666D3" w:rsidRPr="00F666D3" w14:paraId="33A1678D" w14:textId="77777777" w:rsidTr="00F666D3">
        <w:trPr>
          <w:jc w:val="center"/>
        </w:trPr>
        <w:tc>
          <w:tcPr>
            <w:tcW w:w="626" w:type="dxa"/>
            <w:vMerge/>
          </w:tcPr>
          <w:p w14:paraId="4A87C2A6" w14:textId="1933D254" w:rsidR="00F666D3" w:rsidRPr="00F666D3" w:rsidRDefault="00F666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66" w:type="dxa"/>
            <w:vMerge/>
          </w:tcPr>
          <w:p w14:paraId="55433FAF" w14:textId="5BB2E2A4" w:rsidR="00F666D3" w:rsidRPr="00F666D3" w:rsidRDefault="00F666D3">
            <w:pPr>
              <w:rPr>
                <w:rFonts w:ascii="Arial" w:hAnsi="Arial" w:cs="Arial"/>
              </w:rPr>
            </w:pPr>
          </w:p>
        </w:tc>
        <w:tc>
          <w:tcPr>
            <w:tcW w:w="2809" w:type="dxa"/>
          </w:tcPr>
          <w:p w14:paraId="0FEEED33" w14:textId="0E03B660" w:rsidR="00F666D3" w:rsidRPr="00F666D3" w:rsidRDefault="00F666D3">
            <w:pPr>
              <w:rPr>
                <w:rFonts w:ascii="Arial" w:hAnsi="Arial" w:cs="Arial"/>
              </w:rPr>
            </w:pPr>
            <w:proofErr w:type="spellStart"/>
            <w:r w:rsidRPr="00F666D3">
              <w:rPr>
                <w:rFonts w:ascii="Arial" w:hAnsi="Arial" w:cs="Arial"/>
                <w:sz w:val="19"/>
              </w:rPr>
              <w:t>Naskah</w:t>
            </w:r>
            <w:proofErr w:type="spellEnd"/>
            <w:r w:rsidRPr="00F666D3">
              <w:rPr>
                <w:rFonts w:ascii="Arial" w:hAnsi="Arial" w:cs="Arial"/>
                <w:sz w:val="19"/>
              </w:rPr>
              <w:t xml:space="preserve"> Dinas </w:t>
            </w:r>
            <w:proofErr w:type="spellStart"/>
            <w:r w:rsidRPr="00F666D3">
              <w:rPr>
                <w:rFonts w:ascii="Arial" w:hAnsi="Arial" w:cs="Arial"/>
                <w:sz w:val="19"/>
              </w:rPr>
              <w:t>Penugasan</w:t>
            </w:r>
            <w:proofErr w:type="spellEnd"/>
          </w:p>
        </w:tc>
        <w:tc>
          <w:tcPr>
            <w:tcW w:w="4104" w:type="dxa"/>
          </w:tcPr>
          <w:p w14:paraId="5C0E8216" w14:textId="77777777" w:rsidR="00F666D3" w:rsidRPr="00F666D3" w:rsidRDefault="00F666D3">
            <w:pPr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19"/>
              </w:rPr>
              <w:t>Surat Perintah; Surat Tugas</w:t>
            </w:r>
          </w:p>
        </w:tc>
      </w:tr>
      <w:tr w:rsidR="0024752E" w:rsidRPr="00F666D3" w14:paraId="050D0490" w14:textId="77777777" w:rsidTr="00F666D3">
        <w:trPr>
          <w:jc w:val="center"/>
        </w:trPr>
        <w:tc>
          <w:tcPr>
            <w:tcW w:w="626" w:type="dxa"/>
            <w:vMerge w:val="restart"/>
          </w:tcPr>
          <w:p w14:paraId="79D62EBA" w14:textId="77777777" w:rsidR="0024752E" w:rsidRPr="00F666D3" w:rsidRDefault="002475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  <w:p w14:paraId="520E52BB" w14:textId="40839FEE" w:rsidR="0024752E" w:rsidRPr="00F666D3" w:rsidRDefault="0024752E" w:rsidP="004D6F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66" w:type="dxa"/>
            <w:vMerge w:val="restart"/>
          </w:tcPr>
          <w:p w14:paraId="416E01BC" w14:textId="77777777" w:rsidR="0024752E" w:rsidRPr="00F666D3" w:rsidRDefault="0024752E">
            <w:pPr>
              <w:rPr>
                <w:rFonts w:ascii="Arial" w:hAnsi="Arial" w:cs="Arial"/>
              </w:rPr>
            </w:pPr>
            <w:proofErr w:type="spellStart"/>
            <w:r w:rsidRPr="00F666D3">
              <w:rPr>
                <w:rFonts w:ascii="Arial" w:hAnsi="Arial" w:cs="Arial"/>
                <w:sz w:val="19"/>
              </w:rPr>
              <w:t>Naskah</w:t>
            </w:r>
            <w:proofErr w:type="spellEnd"/>
            <w:r w:rsidRPr="00F666D3">
              <w:rPr>
                <w:rFonts w:ascii="Arial" w:hAnsi="Arial" w:cs="Arial"/>
                <w:sz w:val="19"/>
              </w:rPr>
              <w:t xml:space="preserve"> Dinas </w:t>
            </w:r>
            <w:proofErr w:type="spellStart"/>
            <w:r w:rsidRPr="00F666D3">
              <w:rPr>
                <w:rFonts w:ascii="Arial" w:hAnsi="Arial" w:cs="Arial"/>
                <w:sz w:val="19"/>
              </w:rPr>
              <w:t>Korespondensi</w:t>
            </w:r>
            <w:proofErr w:type="spellEnd"/>
          </w:p>
          <w:p w14:paraId="0A88A6DB" w14:textId="4245E434" w:rsidR="0024752E" w:rsidRPr="00F666D3" w:rsidRDefault="0024752E" w:rsidP="00DD247B">
            <w:pPr>
              <w:rPr>
                <w:rFonts w:ascii="Arial" w:hAnsi="Arial" w:cs="Arial"/>
              </w:rPr>
            </w:pPr>
          </w:p>
        </w:tc>
        <w:tc>
          <w:tcPr>
            <w:tcW w:w="2809" w:type="dxa"/>
          </w:tcPr>
          <w:p w14:paraId="3775C7A5" w14:textId="36876752" w:rsidR="0024752E" w:rsidRPr="00F666D3" w:rsidRDefault="0024752E">
            <w:pPr>
              <w:rPr>
                <w:rFonts w:ascii="Arial" w:hAnsi="Arial" w:cs="Arial"/>
              </w:rPr>
            </w:pPr>
            <w:proofErr w:type="spellStart"/>
            <w:r w:rsidRPr="00F666D3">
              <w:rPr>
                <w:rFonts w:ascii="Arial" w:hAnsi="Arial" w:cs="Arial"/>
                <w:sz w:val="19"/>
              </w:rPr>
              <w:t>Korespondensi</w:t>
            </w:r>
            <w:proofErr w:type="spellEnd"/>
            <w:r w:rsidRPr="00F666D3">
              <w:rPr>
                <w:rFonts w:ascii="Arial" w:hAnsi="Arial" w:cs="Arial"/>
                <w:sz w:val="19"/>
              </w:rPr>
              <w:t xml:space="preserve"> Internal</w:t>
            </w:r>
          </w:p>
        </w:tc>
        <w:tc>
          <w:tcPr>
            <w:tcW w:w="4104" w:type="dxa"/>
          </w:tcPr>
          <w:p w14:paraId="3C78E599" w14:textId="77777777" w:rsidR="0024752E" w:rsidRPr="00F666D3" w:rsidRDefault="0024752E">
            <w:pPr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19"/>
              </w:rPr>
              <w:t>Nota Dinas; Memorandum; Disposisi; Surat Undangan Internal</w:t>
            </w:r>
          </w:p>
        </w:tc>
      </w:tr>
      <w:tr w:rsidR="0024752E" w:rsidRPr="00F666D3" w14:paraId="26EB97E9" w14:textId="77777777" w:rsidTr="00F666D3">
        <w:trPr>
          <w:jc w:val="center"/>
        </w:trPr>
        <w:tc>
          <w:tcPr>
            <w:tcW w:w="626" w:type="dxa"/>
            <w:vMerge/>
          </w:tcPr>
          <w:p w14:paraId="5F74C3F4" w14:textId="50F8F4DA" w:rsidR="0024752E" w:rsidRPr="00F666D3" w:rsidRDefault="002475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66" w:type="dxa"/>
            <w:vMerge/>
          </w:tcPr>
          <w:p w14:paraId="1D8E57F6" w14:textId="2FBEAFE0" w:rsidR="0024752E" w:rsidRPr="00F666D3" w:rsidRDefault="0024752E">
            <w:pPr>
              <w:rPr>
                <w:rFonts w:ascii="Arial" w:hAnsi="Arial" w:cs="Arial"/>
              </w:rPr>
            </w:pPr>
          </w:p>
        </w:tc>
        <w:tc>
          <w:tcPr>
            <w:tcW w:w="2809" w:type="dxa"/>
          </w:tcPr>
          <w:p w14:paraId="78D1368E" w14:textId="174B713A" w:rsidR="0024752E" w:rsidRPr="00F666D3" w:rsidRDefault="0024752E">
            <w:pPr>
              <w:rPr>
                <w:rFonts w:ascii="Arial" w:hAnsi="Arial" w:cs="Arial"/>
              </w:rPr>
            </w:pPr>
            <w:proofErr w:type="spellStart"/>
            <w:r w:rsidRPr="00F666D3">
              <w:rPr>
                <w:rFonts w:ascii="Arial" w:hAnsi="Arial" w:cs="Arial"/>
                <w:sz w:val="19"/>
              </w:rPr>
              <w:t>Korespondensi</w:t>
            </w:r>
            <w:proofErr w:type="spellEnd"/>
            <w:r w:rsidRPr="00F666D3">
              <w:rPr>
                <w:rFonts w:ascii="Arial" w:hAnsi="Arial" w:cs="Arial"/>
                <w:sz w:val="19"/>
              </w:rPr>
              <w:t xml:space="preserve"> </w:t>
            </w:r>
            <w:proofErr w:type="spellStart"/>
            <w:r w:rsidRPr="00F666D3">
              <w:rPr>
                <w:rFonts w:ascii="Arial" w:hAnsi="Arial" w:cs="Arial"/>
                <w:sz w:val="19"/>
              </w:rPr>
              <w:t>Eksternal</w:t>
            </w:r>
            <w:proofErr w:type="spellEnd"/>
          </w:p>
        </w:tc>
        <w:tc>
          <w:tcPr>
            <w:tcW w:w="4104" w:type="dxa"/>
          </w:tcPr>
          <w:p w14:paraId="0D26DCA7" w14:textId="77777777" w:rsidR="0024752E" w:rsidRPr="00F666D3" w:rsidRDefault="0024752E">
            <w:pPr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19"/>
              </w:rPr>
              <w:t>Surat Dinas; Surat Undangan Eksternal</w:t>
            </w:r>
          </w:p>
        </w:tc>
      </w:tr>
      <w:tr w:rsidR="0024752E" w:rsidRPr="00F666D3" w14:paraId="09C8491D" w14:textId="77777777" w:rsidTr="00F666D3">
        <w:trPr>
          <w:jc w:val="center"/>
        </w:trPr>
        <w:tc>
          <w:tcPr>
            <w:tcW w:w="626" w:type="dxa"/>
            <w:vMerge w:val="restart"/>
          </w:tcPr>
          <w:p w14:paraId="372F83B0" w14:textId="4BB4F92B" w:rsidR="0024752E" w:rsidRPr="00F666D3" w:rsidRDefault="0024752E" w:rsidP="002475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366" w:type="dxa"/>
            <w:vMerge w:val="restart"/>
          </w:tcPr>
          <w:p w14:paraId="6739D886" w14:textId="77777777" w:rsidR="0024752E" w:rsidRPr="00F666D3" w:rsidRDefault="0024752E">
            <w:pPr>
              <w:rPr>
                <w:rFonts w:ascii="Arial" w:hAnsi="Arial" w:cs="Arial"/>
              </w:rPr>
            </w:pPr>
            <w:proofErr w:type="spellStart"/>
            <w:r w:rsidRPr="00F666D3">
              <w:rPr>
                <w:rFonts w:ascii="Arial" w:hAnsi="Arial" w:cs="Arial"/>
                <w:sz w:val="19"/>
              </w:rPr>
              <w:t>Naskah</w:t>
            </w:r>
            <w:proofErr w:type="spellEnd"/>
            <w:r w:rsidRPr="00F666D3">
              <w:rPr>
                <w:rFonts w:ascii="Arial" w:hAnsi="Arial" w:cs="Arial"/>
                <w:sz w:val="19"/>
              </w:rPr>
              <w:t xml:space="preserve"> Dinas Khusus</w:t>
            </w:r>
          </w:p>
          <w:p w14:paraId="34DBB9B3" w14:textId="1BFA9CD4" w:rsidR="0024752E" w:rsidRPr="00F666D3" w:rsidRDefault="0024752E" w:rsidP="00D70FC6">
            <w:pPr>
              <w:rPr>
                <w:rFonts w:ascii="Arial" w:hAnsi="Arial" w:cs="Arial"/>
              </w:rPr>
            </w:pPr>
          </w:p>
        </w:tc>
        <w:tc>
          <w:tcPr>
            <w:tcW w:w="2809" w:type="dxa"/>
          </w:tcPr>
          <w:p w14:paraId="6C6FDBCB" w14:textId="46AE0B5C" w:rsidR="0024752E" w:rsidRPr="00F666D3" w:rsidRDefault="0024752E">
            <w:pPr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19"/>
              </w:rPr>
              <w:t xml:space="preserve">Surat </w:t>
            </w:r>
            <w:proofErr w:type="spellStart"/>
            <w:r w:rsidRPr="00F666D3">
              <w:rPr>
                <w:rFonts w:ascii="Arial" w:hAnsi="Arial" w:cs="Arial"/>
                <w:sz w:val="19"/>
              </w:rPr>
              <w:t>Perjanjian</w:t>
            </w:r>
            <w:proofErr w:type="spellEnd"/>
          </w:p>
        </w:tc>
        <w:tc>
          <w:tcPr>
            <w:tcW w:w="4104" w:type="dxa"/>
          </w:tcPr>
          <w:p w14:paraId="1A4FFDCC" w14:textId="77777777" w:rsidR="0024752E" w:rsidRPr="00F666D3" w:rsidRDefault="0024752E">
            <w:pPr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19"/>
              </w:rPr>
              <w:t>Perjanjian Dalam Negeri; Perjanjian Internasional</w:t>
            </w:r>
          </w:p>
        </w:tc>
      </w:tr>
      <w:tr w:rsidR="0024752E" w:rsidRPr="00F666D3" w14:paraId="4B47827E" w14:textId="77777777" w:rsidTr="00F666D3">
        <w:trPr>
          <w:jc w:val="center"/>
        </w:trPr>
        <w:tc>
          <w:tcPr>
            <w:tcW w:w="626" w:type="dxa"/>
            <w:vMerge/>
          </w:tcPr>
          <w:p w14:paraId="63A99461" w14:textId="698AA131" w:rsidR="0024752E" w:rsidRPr="00F666D3" w:rsidRDefault="002475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66" w:type="dxa"/>
            <w:vMerge/>
          </w:tcPr>
          <w:p w14:paraId="7BAE4BF0" w14:textId="4DC3AFBE" w:rsidR="0024752E" w:rsidRPr="00F666D3" w:rsidRDefault="0024752E">
            <w:pPr>
              <w:rPr>
                <w:rFonts w:ascii="Arial" w:hAnsi="Arial" w:cs="Arial"/>
              </w:rPr>
            </w:pPr>
          </w:p>
        </w:tc>
        <w:tc>
          <w:tcPr>
            <w:tcW w:w="2809" w:type="dxa"/>
          </w:tcPr>
          <w:p w14:paraId="68A43C4F" w14:textId="7537E5D6" w:rsidR="0024752E" w:rsidRPr="00F666D3" w:rsidRDefault="0024752E">
            <w:pPr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19"/>
              </w:rPr>
              <w:t>Jenis Khusus Lainnya</w:t>
            </w:r>
          </w:p>
        </w:tc>
        <w:tc>
          <w:tcPr>
            <w:tcW w:w="4104" w:type="dxa"/>
          </w:tcPr>
          <w:p w14:paraId="7FAA81EE" w14:textId="77777777" w:rsidR="0024752E" w:rsidRPr="00F666D3" w:rsidRDefault="0024752E">
            <w:pPr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19"/>
              </w:rPr>
              <w:t>Surat Kuasa; Berita Acara; Surat Keterangan; Surat Pengantar; Pengumuman</w:t>
            </w:r>
          </w:p>
        </w:tc>
      </w:tr>
      <w:tr w:rsidR="00A27AEF" w:rsidRPr="00F666D3" w14:paraId="7F730B94" w14:textId="77777777" w:rsidTr="00F666D3">
        <w:trPr>
          <w:jc w:val="center"/>
        </w:trPr>
        <w:tc>
          <w:tcPr>
            <w:tcW w:w="626" w:type="dxa"/>
          </w:tcPr>
          <w:p w14:paraId="1165FF82" w14:textId="77777777" w:rsidR="00A27AEF" w:rsidRPr="00F666D3" w:rsidRDefault="00000000">
            <w:pPr>
              <w:jc w:val="center"/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19"/>
              </w:rPr>
              <w:t>8</w:t>
            </w:r>
          </w:p>
        </w:tc>
        <w:tc>
          <w:tcPr>
            <w:tcW w:w="2366" w:type="dxa"/>
          </w:tcPr>
          <w:p w14:paraId="1107C8A4" w14:textId="77777777" w:rsidR="00A27AEF" w:rsidRPr="00F666D3" w:rsidRDefault="00000000">
            <w:pPr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19"/>
              </w:rPr>
              <w:t>Laporan</w:t>
            </w:r>
          </w:p>
        </w:tc>
        <w:tc>
          <w:tcPr>
            <w:tcW w:w="2809" w:type="dxa"/>
          </w:tcPr>
          <w:p w14:paraId="72A8E7B5" w14:textId="77777777" w:rsidR="00A27AEF" w:rsidRPr="00F666D3" w:rsidRDefault="00000000">
            <w:pPr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19"/>
              </w:rPr>
              <w:t>-</w:t>
            </w:r>
          </w:p>
        </w:tc>
        <w:tc>
          <w:tcPr>
            <w:tcW w:w="4104" w:type="dxa"/>
          </w:tcPr>
          <w:p w14:paraId="54CE0A6E" w14:textId="77777777" w:rsidR="00A27AEF" w:rsidRPr="00F666D3" w:rsidRDefault="00000000">
            <w:pPr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19"/>
              </w:rPr>
              <w:t>Laporan</w:t>
            </w:r>
          </w:p>
        </w:tc>
      </w:tr>
      <w:tr w:rsidR="00A27AEF" w:rsidRPr="00F666D3" w14:paraId="616FF362" w14:textId="77777777" w:rsidTr="00F666D3">
        <w:trPr>
          <w:jc w:val="center"/>
        </w:trPr>
        <w:tc>
          <w:tcPr>
            <w:tcW w:w="626" w:type="dxa"/>
          </w:tcPr>
          <w:p w14:paraId="7B902300" w14:textId="77777777" w:rsidR="00A27AEF" w:rsidRPr="00F666D3" w:rsidRDefault="00000000">
            <w:pPr>
              <w:jc w:val="center"/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19"/>
              </w:rPr>
              <w:t>9</w:t>
            </w:r>
          </w:p>
        </w:tc>
        <w:tc>
          <w:tcPr>
            <w:tcW w:w="2366" w:type="dxa"/>
          </w:tcPr>
          <w:p w14:paraId="639BA91D" w14:textId="77777777" w:rsidR="00A27AEF" w:rsidRPr="00F666D3" w:rsidRDefault="00000000">
            <w:pPr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19"/>
              </w:rPr>
              <w:t>Telaah Staf</w:t>
            </w:r>
          </w:p>
        </w:tc>
        <w:tc>
          <w:tcPr>
            <w:tcW w:w="2809" w:type="dxa"/>
          </w:tcPr>
          <w:p w14:paraId="65B3AFF3" w14:textId="77777777" w:rsidR="00A27AEF" w:rsidRPr="00F666D3" w:rsidRDefault="00000000">
            <w:pPr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19"/>
              </w:rPr>
              <w:t>-</w:t>
            </w:r>
          </w:p>
        </w:tc>
        <w:tc>
          <w:tcPr>
            <w:tcW w:w="4104" w:type="dxa"/>
          </w:tcPr>
          <w:p w14:paraId="3971E521" w14:textId="77777777" w:rsidR="00A27AEF" w:rsidRPr="00F666D3" w:rsidRDefault="00000000">
            <w:pPr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19"/>
              </w:rPr>
              <w:t>Telaah Staf</w:t>
            </w:r>
          </w:p>
        </w:tc>
      </w:tr>
      <w:tr w:rsidR="00A27AEF" w:rsidRPr="00F666D3" w14:paraId="5977C722" w14:textId="77777777" w:rsidTr="00F666D3">
        <w:trPr>
          <w:jc w:val="center"/>
        </w:trPr>
        <w:tc>
          <w:tcPr>
            <w:tcW w:w="626" w:type="dxa"/>
          </w:tcPr>
          <w:p w14:paraId="1ED8F2FC" w14:textId="77777777" w:rsidR="00A27AEF" w:rsidRPr="00F666D3" w:rsidRDefault="00000000">
            <w:pPr>
              <w:jc w:val="center"/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19"/>
              </w:rPr>
              <w:t>10</w:t>
            </w:r>
          </w:p>
        </w:tc>
        <w:tc>
          <w:tcPr>
            <w:tcW w:w="2366" w:type="dxa"/>
          </w:tcPr>
          <w:p w14:paraId="03EE751B" w14:textId="77777777" w:rsidR="00A27AEF" w:rsidRPr="00F666D3" w:rsidRDefault="00000000">
            <w:pPr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19"/>
              </w:rPr>
              <w:t>Notula</w:t>
            </w:r>
          </w:p>
        </w:tc>
        <w:tc>
          <w:tcPr>
            <w:tcW w:w="2809" w:type="dxa"/>
          </w:tcPr>
          <w:p w14:paraId="6E0F5231" w14:textId="77777777" w:rsidR="00A27AEF" w:rsidRPr="00F666D3" w:rsidRDefault="00000000">
            <w:pPr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19"/>
              </w:rPr>
              <w:t>-</w:t>
            </w:r>
          </w:p>
        </w:tc>
        <w:tc>
          <w:tcPr>
            <w:tcW w:w="4104" w:type="dxa"/>
          </w:tcPr>
          <w:p w14:paraId="5CD10348" w14:textId="77777777" w:rsidR="00A27AEF" w:rsidRPr="00F666D3" w:rsidRDefault="00000000">
            <w:pPr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19"/>
              </w:rPr>
              <w:t>Notula</w:t>
            </w:r>
          </w:p>
        </w:tc>
      </w:tr>
      <w:tr w:rsidR="00A27AEF" w:rsidRPr="00F666D3" w14:paraId="478FADEC" w14:textId="77777777" w:rsidTr="00F666D3">
        <w:trPr>
          <w:jc w:val="center"/>
        </w:trPr>
        <w:tc>
          <w:tcPr>
            <w:tcW w:w="626" w:type="dxa"/>
          </w:tcPr>
          <w:p w14:paraId="631F455B" w14:textId="77777777" w:rsidR="00A27AEF" w:rsidRPr="00F666D3" w:rsidRDefault="00000000">
            <w:pPr>
              <w:jc w:val="center"/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19"/>
              </w:rPr>
              <w:t>11</w:t>
            </w:r>
          </w:p>
        </w:tc>
        <w:tc>
          <w:tcPr>
            <w:tcW w:w="2366" w:type="dxa"/>
          </w:tcPr>
          <w:p w14:paraId="41B4A460" w14:textId="77777777" w:rsidR="00A27AEF" w:rsidRPr="00F666D3" w:rsidRDefault="00000000">
            <w:pPr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19"/>
              </w:rPr>
              <w:t>Surat Izin Jalan</w:t>
            </w:r>
          </w:p>
        </w:tc>
        <w:tc>
          <w:tcPr>
            <w:tcW w:w="2809" w:type="dxa"/>
          </w:tcPr>
          <w:p w14:paraId="4A12DB6E" w14:textId="77777777" w:rsidR="00A27AEF" w:rsidRPr="00F666D3" w:rsidRDefault="00000000">
            <w:pPr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19"/>
              </w:rPr>
              <w:t>-</w:t>
            </w:r>
          </w:p>
        </w:tc>
        <w:tc>
          <w:tcPr>
            <w:tcW w:w="4104" w:type="dxa"/>
          </w:tcPr>
          <w:p w14:paraId="5078DBA8" w14:textId="77777777" w:rsidR="00A27AEF" w:rsidRPr="00F666D3" w:rsidRDefault="00000000">
            <w:pPr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19"/>
              </w:rPr>
              <w:t>Surat Izin Jalan</w:t>
            </w:r>
          </w:p>
        </w:tc>
      </w:tr>
      <w:tr w:rsidR="00A27AEF" w:rsidRPr="00F666D3" w14:paraId="30B51113" w14:textId="77777777" w:rsidTr="00F666D3">
        <w:trPr>
          <w:jc w:val="center"/>
        </w:trPr>
        <w:tc>
          <w:tcPr>
            <w:tcW w:w="626" w:type="dxa"/>
          </w:tcPr>
          <w:p w14:paraId="6E10142B" w14:textId="77777777" w:rsidR="00A27AEF" w:rsidRPr="00F666D3" w:rsidRDefault="00000000">
            <w:pPr>
              <w:jc w:val="center"/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19"/>
              </w:rPr>
              <w:t>12</w:t>
            </w:r>
          </w:p>
        </w:tc>
        <w:tc>
          <w:tcPr>
            <w:tcW w:w="2366" w:type="dxa"/>
          </w:tcPr>
          <w:p w14:paraId="79E2A2DD" w14:textId="77777777" w:rsidR="00A27AEF" w:rsidRPr="00F666D3" w:rsidRDefault="00000000">
            <w:pPr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19"/>
              </w:rPr>
              <w:t>Surat Permohonan untuk Mendapat Surat Izin Jalan</w:t>
            </w:r>
          </w:p>
        </w:tc>
        <w:tc>
          <w:tcPr>
            <w:tcW w:w="2809" w:type="dxa"/>
          </w:tcPr>
          <w:p w14:paraId="068EF233" w14:textId="77777777" w:rsidR="00A27AEF" w:rsidRPr="00F666D3" w:rsidRDefault="00000000">
            <w:pPr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19"/>
              </w:rPr>
              <w:t>-</w:t>
            </w:r>
          </w:p>
        </w:tc>
        <w:tc>
          <w:tcPr>
            <w:tcW w:w="4104" w:type="dxa"/>
          </w:tcPr>
          <w:p w14:paraId="34EE3005" w14:textId="77777777" w:rsidR="00A27AEF" w:rsidRPr="00F666D3" w:rsidRDefault="00000000">
            <w:pPr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19"/>
              </w:rPr>
              <w:t>Surat Permohonan untuk Mendapat Surat Izin Jalan</w:t>
            </w:r>
          </w:p>
        </w:tc>
      </w:tr>
      <w:tr w:rsidR="00A27AEF" w:rsidRPr="00F666D3" w14:paraId="1FC92547" w14:textId="77777777" w:rsidTr="00F666D3">
        <w:trPr>
          <w:jc w:val="center"/>
        </w:trPr>
        <w:tc>
          <w:tcPr>
            <w:tcW w:w="626" w:type="dxa"/>
          </w:tcPr>
          <w:p w14:paraId="2D5CD6E7" w14:textId="77777777" w:rsidR="00A27AEF" w:rsidRPr="00F666D3" w:rsidRDefault="00000000">
            <w:pPr>
              <w:jc w:val="center"/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19"/>
              </w:rPr>
              <w:t>13</w:t>
            </w:r>
          </w:p>
        </w:tc>
        <w:tc>
          <w:tcPr>
            <w:tcW w:w="2366" w:type="dxa"/>
          </w:tcPr>
          <w:p w14:paraId="5DAD1CF4" w14:textId="77777777" w:rsidR="00A27AEF" w:rsidRPr="00F666D3" w:rsidRDefault="00000000">
            <w:pPr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19"/>
              </w:rPr>
              <w:t>Nota Pengajuan Konsep Naskah Dinas</w:t>
            </w:r>
          </w:p>
        </w:tc>
        <w:tc>
          <w:tcPr>
            <w:tcW w:w="2809" w:type="dxa"/>
          </w:tcPr>
          <w:p w14:paraId="553CAFF4" w14:textId="77777777" w:rsidR="00A27AEF" w:rsidRPr="00F666D3" w:rsidRDefault="00000000">
            <w:pPr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19"/>
              </w:rPr>
              <w:t>-</w:t>
            </w:r>
          </w:p>
        </w:tc>
        <w:tc>
          <w:tcPr>
            <w:tcW w:w="4104" w:type="dxa"/>
          </w:tcPr>
          <w:p w14:paraId="14371263" w14:textId="77777777" w:rsidR="00A27AEF" w:rsidRPr="00F666D3" w:rsidRDefault="00000000">
            <w:pPr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19"/>
              </w:rPr>
              <w:t>Nota Pengajuan Konsep Naskah Dinas</w:t>
            </w:r>
          </w:p>
        </w:tc>
      </w:tr>
      <w:tr w:rsidR="00A27AEF" w:rsidRPr="00F666D3" w14:paraId="2F1F7C98" w14:textId="77777777" w:rsidTr="00F666D3">
        <w:trPr>
          <w:jc w:val="center"/>
        </w:trPr>
        <w:tc>
          <w:tcPr>
            <w:tcW w:w="626" w:type="dxa"/>
          </w:tcPr>
          <w:p w14:paraId="02A7C8F2" w14:textId="77777777" w:rsidR="00A27AEF" w:rsidRPr="00F666D3" w:rsidRDefault="00000000">
            <w:pPr>
              <w:jc w:val="center"/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19"/>
              </w:rPr>
              <w:t>14</w:t>
            </w:r>
          </w:p>
        </w:tc>
        <w:tc>
          <w:tcPr>
            <w:tcW w:w="2366" w:type="dxa"/>
          </w:tcPr>
          <w:p w14:paraId="79D4AF92" w14:textId="77777777" w:rsidR="00A27AEF" w:rsidRPr="00F666D3" w:rsidRDefault="00000000">
            <w:pPr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19"/>
              </w:rPr>
              <w:t>Piagam/Sertifikat</w:t>
            </w:r>
          </w:p>
        </w:tc>
        <w:tc>
          <w:tcPr>
            <w:tcW w:w="2809" w:type="dxa"/>
          </w:tcPr>
          <w:p w14:paraId="6F607511" w14:textId="77777777" w:rsidR="00A27AEF" w:rsidRPr="00F666D3" w:rsidRDefault="00000000">
            <w:pPr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19"/>
              </w:rPr>
              <w:t>-</w:t>
            </w:r>
          </w:p>
        </w:tc>
        <w:tc>
          <w:tcPr>
            <w:tcW w:w="4104" w:type="dxa"/>
          </w:tcPr>
          <w:p w14:paraId="6277F5D9" w14:textId="77777777" w:rsidR="00A27AEF" w:rsidRPr="00F666D3" w:rsidRDefault="00000000">
            <w:pPr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19"/>
              </w:rPr>
              <w:t>Piagam/Sertifikat</w:t>
            </w:r>
          </w:p>
        </w:tc>
      </w:tr>
      <w:tr w:rsidR="00A27AEF" w:rsidRPr="00F666D3" w14:paraId="64C2D020" w14:textId="77777777" w:rsidTr="00F666D3">
        <w:trPr>
          <w:jc w:val="center"/>
        </w:trPr>
        <w:tc>
          <w:tcPr>
            <w:tcW w:w="626" w:type="dxa"/>
          </w:tcPr>
          <w:p w14:paraId="65FBA93C" w14:textId="77777777" w:rsidR="00A27AEF" w:rsidRPr="00F666D3" w:rsidRDefault="00000000">
            <w:pPr>
              <w:jc w:val="center"/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19"/>
              </w:rPr>
              <w:t>15</w:t>
            </w:r>
          </w:p>
        </w:tc>
        <w:tc>
          <w:tcPr>
            <w:tcW w:w="2366" w:type="dxa"/>
          </w:tcPr>
          <w:p w14:paraId="029850B9" w14:textId="77777777" w:rsidR="00A27AEF" w:rsidRPr="00F666D3" w:rsidRDefault="00000000">
            <w:pPr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19"/>
              </w:rPr>
              <w:t>Naskah Dinas Elektronik</w:t>
            </w:r>
          </w:p>
        </w:tc>
        <w:tc>
          <w:tcPr>
            <w:tcW w:w="2809" w:type="dxa"/>
          </w:tcPr>
          <w:p w14:paraId="285D683B" w14:textId="77777777" w:rsidR="00A27AEF" w:rsidRPr="00F666D3" w:rsidRDefault="00000000">
            <w:pPr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19"/>
              </w:rPr>
              <w:t>-</w:t>
            </w:r>
          </w:p>
        </w:tc>
        <w:tc>
          <w:tcPr>
            <w:tcW w:w="4104" w:type="dxa"/>
          </w:tcPr>
          <w:p w14:paraId="22745A8E" w14:textId="77777777" w:rsidR="00A27AEF" w:rsidRPr="00F666D3" w:rsidRDefault="00000000">
            <w:pPr>
              <w:rPr>
                <w:rFonts w:ascii="Arial" w:hAnsi="Arial" w:cs="Arial"/>
              </w:rPr>
            </w:pPr>
            <w:r w:rsidRPr="00F666D3">
              <w:rPr>
                <w:rFonts w:ascii="Arial" w:hAnsi="Arial" w:cs="Arial"/>
                <w:sz w:val="19"/>
              </w:rPr>
              <w:t>Naskah Dinas Elektronik</w:t>
            </w:r>
          </w:p>
        </w:tc>
      </w:tr>
    </w:tbl>
    <w:p w14:paraId="20B753F6" w14:textId="77777777" w:rsidR="00A27AEF" w:rsidRPr="00F666D3" w:rsidRDefault="00000000">
      <w:pPr>
        <w:spacing w:before="160" w:after="80"/>
        <w:rPr>
          <w:rFonts w:ascii="Arial" w:hAnsi="Arial" w:cs="Arial"/>
        </w:rPr>
      </w:pPr>
      <w:r w:rsidRPr="00F666D3">
        <w:rPr>
          <w:rFonts w:ascii="Arial" w:hAnsi="Arial" w:cs="Arial"/>
          <w:b/>
          <w:sz w:val="24"/>
        </w:rPr>
        <w:t>III. Susunan Hierarkis</w:t>
      </w:r>
    </w:p>
    <w:p w14:paraId="341CD345" w14:textId="77777777" w:rsidR="00A27AEF" w:rsidRPr="00F666D3" w:rsidRDefault="00000000">
      <w:pPr>
        <w:spacing w:after="0"/>
        <w:rPr>
          <w:rFonts w:ascii="Arial" w:hAnsi="Arial" w:cs="Arial"/>
        </w:rPr>
      </w:pPr>
      <w:r w:rsidRPr="00F666D3">
        <w:rPr>
          <w:rFonts w:ascii="Arial" w:hAnsi="Arial" w:cs="Arial"/>
          <w:b/>
        </w:rPr>
        <w:t>A. Naskah Dinas Arahan</w:t>
      </w:r>
    </w:p>
    <w:p w14:paraId="50E1BBCE" w14:textId="77777777" w:rsidR="00A27AEF" w:rsidRPr="00F666D3" w:rsidRDefault="00000000">
      <w:pPr>
        <w:spacing w:after="0"/>
        <w:ind w:left="340"/>
        <w:rPr>
          <w:rFonts w:ascii="Arial" w:hAnsi="Arial" w:cs="Arial"/>
        </w:rPr>
      </w:pPr>
      <w:r w:rsidRPr="00F666D3">
        <w:rPr>
          <w:rFonts w:ascii="Arial" w:hAnsi="Arial" w:cs="Arial"/>
        </w:rPr>
        <w:t>1. Naskah Dinas Pengaturan</w:t>
      </w:r>
    </w:p>
    <w:p w14:paraId="7EEEC172" w14:textId="77777777" w:rsidR="00A27AEF" w:rsidRPr="00F666D3" w:rsidRDefault="00000000">
      <w:pPr>
        <w:spacing w:after="0"/>
        <w:ind w:left="680"/>
        <w:rPr>
          <w:rFonts w:ascii="Arial" w:hAnsi="Arial" w:cs="Arial"/>
        </w:rPr>
      </w:pPr>
      <w:r w:rsidRPr="00F666D3">
        <w:rPr>
          <w:rFonts w:ascii="Arial" w:hAnsi="Arial" w:cs="Arial"/>
        </w:rPr>
        <w:t>a. Peraturan</w:t>
      </w:r>
    </w:p>
    <w:p w14:paraId="28803D08" w14:textId="77777777" w:rsidR="00A27AEF" w:rsidRPr="00F666D3" w:rsidRDefault="00000000">
      <w:pPr>
        <w:spacing w:after="0"/>
        <w:ind w:left="680"/>
        <w:rPr>
          <w:rFonts w:ascii="Arial" w:hAnsi="Arial" w:cs="Arial"/>
        </w:rPr>
      </w:pPr>
      <w:r w:rsidRPr="00F666D3">
        <w:rPr>
          <w:rFonts w:ascii="Arial" w:hAnsi="Arial" w:cs="Arial"/>
        </w:rPr>
        <w:t>b. Pedoman</w:t>
      </w:r>
    </w:p>
    <w:p w14:paraId="5AB2373E" w14:textId="77777777" w:rsidR="00A27AEF" w:rsidRPr="00F666D3" w:rsidRDefault="00000000">
      <w:pPr>
        <w:spacing w:after="0"/>
        <w:ind w:left="680"/>
        <w:rPr>
          <w:rFonts w:ascii="Arial" w:hAnsi="Arial" w:cs="Arial"/>
        </w:rPr>
      </w:pPr>
      <w:r w:rsidRPr="00F666D3">
        <w:rPr>
          <w:rFonts w:ascii="Arial" w:hAnsi="Arial" w:cs="Arial"/>
        </w:rPr>
        <w:t>c. Petunjuk Pelaksanaan/Petunjuk Teknis</w:t>
      </w:r>
    </w:p>
    <w:p w14:paraId="01FE2F7A" w14:textId="77777777" w:rsidR="00A27AEF" w:rsidRPr="00F666D3" w:rsidRDefault="00000000">
      <w:pPr>
        <w:spacing w:after="0"/>
        <w:ind w:left="680"/>
        <w:rPr>
          <w:rFonts w:ascii="Arial" w:hAnsi="Arial" w:cs="Arial"/>
        </w:rPr>
      </w:pPr>
      <w:r w:rsidRPr="00F666D3">
        <w:rPr>
          <w:rFonts w:ascii="Arial" w:hAnsi="Arial" w:cs="Arial"/>
        </w:rPr>
        <w:t>d. Instruksi</w:t>
      </w:r>
    </w:p>
    <w:p w14:paraId="0F7008A8" w14:textId="77777777" w:rsidR="00A27AEF" w:rsidRPr="00F666D3" w:rsidRDefault="00000000">
      <w:pPr>
        <w:spacing w:after="0"/>
        <w:ind w:left="680"/>
        <w:rPr>
          <w:rFonts w:ascii="Arial" w:hAnsi="Arial" w:cs="Arial"/>
        </w:rPr>
      </w:pPr>
      <w:r w:rsidRPr="00F666D3">
        <w:rPr>
          <w:rFonts w:ascii="Arial" w:hAnsi="Arial" w:cs="Arial"/>
        </w:rPr>
        <w:lastRenderedPageBreak/>
        <w:t>e. Standar Prosedur Operasional (SPO)</w:t>
      </w:r>
    </w:p>
    <w:p w14:paraId="5808C463" w14:textId="77777777" w:rsidR="00A27AEF" w:rsidRPr="00F666D3" w:rsidRDefault="00000000">
      <w:pPr>
        <w:spacing w:after="0"/>
        <w:ind w:left="680"/>
        <w:rPr>
          <w:rFonts w:ascii="Arial" w:hAnsi="Arial" w:cs="Arial"/>
        </w:rPr>
      </w:pPr>
      <w:r w:rsidRPr="00F666D3">
        <w:rPr>
          <w:rFonts w:ascii="Arial" w:hAnsi="Arial" w:cs="Arial"/>
        </w:rPr>
        <w:t>f. Surat Edaran</w:t>
      </w:r>
    </w:p>
    <w:p w14:paraId="6362F303" w14:textId="77777777" w:rsidR="00A27AEF" w:rsidRPr="00F666D3" w:rsidRDefault="00000000">
      <w:pPr>
        <w:spacing w:after="0"/>
        <w:ind w:left="340"/>
        <w:rPr>
          <w:rFonts w:ascii="Arial" w:hAnsi="Arial" w:cs="Arial"/>
        </w:rPr>
      </w:pPr>
      <w:r w:rsidRPr="00F666D3">
        <w:rPr>
          <w:rFonts w:ascii="Arial" w:hAnsi="Arial" w:cs="Arial"/>
        </w:rPr>
        <w:t>2. Naskah Dinas Penetapan (Keputusan)</w:t>
      </w:r>
    </w:p>
    <w:p w14:paraId="6611AD41" w14:textId="77777777" w:rsidR="00A27AEF" w:rsidRPr="00F666D3" w:rsidRDefault="00000000">
      <w:pPr>
        <w:spacing w:after="0"/>
        <w:ind w:left="340"/>
        <w:rPr>
          <w:rFonts w:ascii="Arial" w:hAnsi="Arial" w:cs="Arial"/>
        </w:rPr>
      </w:pPr>
      <w:r w:rsidRPr="00F666D3">
        <w:rPr>
          <w:rFonts w:ascii="Arial" w:hAnsi="Arial" w:cs="Arial"/>
        </w:rPr>
        <w:t>3. Naskah Dinas Penugasan (Surat Perintah/Surat Tugas)</w:t>
      </w:r>
    </w:p>
    <w:p w14:paraId="4F30776C" w14:textId="77777777" w:rsidR="00A27AEF" w:rsidRPr="00F666D3" w:rsidRDefault="00000000">
      <w:pPr>
        <w:spacing w:after="0"/>
        <w:rPr>
          <w:rFonts w:ascii="Arial" w:hAnsi="Arial" w:cs="Arial"/>
        </w:rPr>
      </w:pPr>
      <w:r w:rsidRPr="00F666D3">
        <w:rPr>
          <w:rFonts w:ascii="Arial" w:hAnsi="Arial" w:cs="Arial"/>
          <w:b/>
        </w:rPr>
        <w:t>B. Naskah Dinas Korespondensi</w:t>
      </w:r>
    </w:p>
    <w:p w14:paraId="116237CA" w14:textId="77777777" w:rsidR="00A27AEF" w:rsidRPr="00F666D3" w:rsidRDefault="00000000">
      <w:pPr>
        <w:spacing w:after="0"/>
        <w:ind w:left="340"/>
        <w:rPr>
          <w:rFonts w:ascii="Arial" w:hAnsi="Arial" w:cs="Arial"/>
        </w:rPr>
      </w:pPr>
      <w:r w:rsidRPr="00F666D3">
        <w:rPr>
          <w:rFonts w:ascii="Arial" w:hAnsi="Arial" w:cs="Arial"/>
        </w:rPr>
        <w:t>1. Naskah Dinas Korespondensi Internal</w:t>
      </w:r>
    </w:p>
    <w:p w14:paraId="0002F3CA" w14:textId="77777777" w:rsidR="00A27AEF" w:rsidRPr="00F666D3" w:rsidRDefault="00000000">
      <w:pPr>
        <w:spacing w:after="0"/>
        <w:ind w:left="680"/>
        <w:rPr>
          <w:rFonts w:ascii="Arial" w:hAnsi="Arial" w:cs="Arial"/>
        </w:rPr>
      </w:pPr>
      <w:r w:rsidRPr="00F666D3">
        <w:rPr>
          <w:rFonts w:ascii="Arial" w:hAnsi="Arial" w:cs="Arial"/>
        </w:rPr>
        <w:t>a. Nota Dinas</w:t>
      </w:r>
    </w:p>
    <w:p w14:paraId="0C4F30BA" w14:textId="77777777" w:rsidR="00A27AEF" w:rsidRPr="00F666D3" w:rsidRDefault="00000000">
      <w:pPr>
        <w:spacing w:after="0"/>
        <w:ind w:left="680"/>
        <w:rPr>
          <w:rFonts w:ascii="Arial" w:hAnsi="Arial" w:cs="Arial"/>
        </w:rPr>
      </w:pPr>
      <w:r w:rsidRPr="00F666D3">
        <w:rPr>
          <w:rFonts w:ascii="Arial" w:hAnsi="Arial" w:cs="Arial"/>
        </w:rPr>
        <w:t>b. Memorandum</w:t>
      </w:r>
    </w:p>
    <w:p w14:paraId="550D06B8" w14:textId="77777777" w:rsidR="00A27AEF" w:rsidRPr="00F666D3" w:rsidRDefault="00000000">
      <w:pPr>
        <w:spacing w:after="0"/>
        <w:ind w:left="680"/>
        <w:rPr>
          <w:rFonts w:ascii="Arial" w:hAnsi="Arial" w:cs="Arial"/>
        </w:rPr>
      </w:pPr>
      <w:r w:rsidRPr="00F666D3">
        <w:rPr>
          <w:rFonts w:ascii="Arial" w:hAnsi="Arial" w:cs="Arial"/>
        </w:rPr>
        <w:t>c. Disposisi</w:t>
      </w:r>
    </w:p>
    <w:p w14:paraId="6FC79C86" w14:textId="77777777" w:rsidR="00A27AEF" w:rsidRPr="00F666D3" w:rsidRDefault="00000000">
      <w:pPr>
        <w:spacing w:after="0"/>
        <w:ind w:left="680"/>
        <w:rPr>
          <w:rFonts w:ascii="Arial" w:hAnsi="Arial" w:cs="Arial"/>
        </w:rPr>
      </w:pPr>
      <w:r w:rsidRPr="00F666D3">
        <w:rPr>
          <w:rFonts w:ascii="Arial" w:hAnsi="Arial" w:cs="Arial"/>
        </w:rPr>
        <w:t>d. Surat Undangan Internal</w:t>
      </w:r>
    </w:p>
    <w:p w14:paraId="57CCC60D" w14:textId="77777777" w:rsidR="00A27AEF" w:rsidRPr="00F666D3" w:rsidRDefault="00000000">
      <w:pPr>
        <w:spacing w:after="0"/>
        <w:ind w:left="340"/>
        <w:rPr>
          <w:rFonts w:ascii="Arial" w:hAnsi="Arial" w:cs="Arial"/>
        </w:rPr>
      </w:pPr>
      <w:r w:rsidRPr="00F666D3">
        <w:rPr>
          <w:rFonts w:ascii="Arial" w:hAnsi="Arial" w:cs="Arial"/>
        </w:rPr>
        <w:t>2. Naskah Dinas Korespondensi Eksternal</w:t>
      </w:r>
    </w:p>
    <w:p w14:paraId="65D6C6D9" w14:textId="77777777" w:rsidR="00A27AEF" w:rsidRPr="00F666D3" w:rsidRDefault="00000000">
      <w:pPr>
        <w:spacing w:after="0"/>
        <w:ind w:left="680"/>
        <w:rPr>
          <w:rFonts w:ascii="Arial" w:hAnsi="Arial" w:cs="Arial"/>
        </w:rPr>
      </w:pPr>
      <w:r w:rsidRPr="00F666D3">
        <w:rPr>
          <w:rFonts w:ascii="Arial" w:hAnsi="Arial" w:cs="Arial"/>
        </w:rPr>
        <w:t>a. Surat Dinas</w:t>
      </w:r>
    </w:p>
    <w:p w14:paraId="7B9762C6" w14:textId="77777777" w:rsidR="00A27AEF" w:rsidRPr="00F666D3" w:rsidRDefault="00000000">
      <w:pPr>
        <w:spacing w:after="0"/>
        <w:ind w:left="680"/>
        <w:rPr>
          <w:rFonts w:ascii="Arial" w:hAnsi="Arial" w:cs="Arial"/>
        </w:rPr>
      </w:pPr>
      <w:r w:rsidRPr="00F666D3">
        <w:rPr>
          <w:rFonts w:ascii="Arial" w:hAnsi="Arial" w:cs="Arial"/>
        </w:rPr>
        <w:t>b. Surat Undangan Eksternal</w:t>
      </w:r>
    </w:p>
    <w:p w14:paraId="79B52E00" w14:textId="77777777" w:rsidR="00A27AEF" w:rsidRPr="00F666D3" w:rsidRDefault="00000000">
      <w:pPr>
        <w:spacing w:after="0"/>
        <w:rPr>
          <w:rFonts w:ascii="Arial" w:hAnsi="Arial" w:cs="Arial"/>
        </w:rPr>
      </w:pPr>
      <w:r w:rsidRPr="00F666D3">
        <w:rPr>
          <w:rFonts w:ascii="Arial" w:hAnsi="Arial" w:cs="Arial"/>
          <w:b/>
        </w:rPr>
        <w:t>C. Naskah Dinas Khusus</w:t>
      </w:r>
    </w:p>
    <w:p w14:paraId="36B2C1BE" w14:textId="77777777" w:rsidR="00A27AEF" w:rsidRPr="00F666D3" w:rsidRDefault="00000000">
      <w:pPr>
        <w:spacing w:after="0"/>
        <w:ind w:left="340"/>
        <w:rPr>
          <w:rFonts w:ascii="Arial" w:hAnsi="Arial" w:cs="Arial"/>
        </w:rPr>
      </w:pPr>
      <w:r w:rsidRPr="00F666D3">
        <w:rPr>
          <w:rFonts w:ascii="Arial" w:hAnsi="Arial" w:cs="Arial"/>
        </w:rPr>
        <w:t>1. Surat Perjanjian</w:t>
      </w:r>
    </w:p>
    <w:p w14:paraId="02BF66BA" w14:textId="77777777" w:rsidR="00A27AEF" w:rsidRPr="00F666D3" w:rsidRDefault="00000000">
      <w:pPr>
        <w:spacing w:after="0"/>
        <w:ind w:left="680"/>
        <w:rPr>
          <w:rFonts w:ascii="Arial" w:hAnsi="Arial" w:cs="Arial"/>
        </w:rPr>
      </w:pPr>
      <w:r w:rsidRPr="00F666D3">
        <w:rPr>
          <w:rFonts w:ascii="Arial" w:hAnsi="Arial" w:cs="Arial"/>
        </w:rPr>
        <w:t>a. Perjanjian Dalam Negeri</w:t>
      </w:r>
    </w:p>
    <w:p w14:paraId="03D492BD" w14:textId="77777777" w:rsidR="00A27AEF" w:rsidRPr="00F666D3" w:rsidRDefault="00000000">
      <w:pPr>
        <w:spacing w:after="0"/>
        <w:ind w:left="680"/>
        <w:rPr>
          <w:rFonts w:ascii="Arial" w:hAnsi="Arial" w:cs="Arial"/>
        </w:rPr>
      </w:pPr>
      <w:r w:rsidRPr="00F666D3">
        <w:rPr>
          <w:rFonts w:ascii="Arial" w:hAnsi="Arial" w:cs="Arial"/>
        </w:rPr>
        <w:t>b. Perjanjian Internasional</w:t>
      </w:r>
    </w:p>
    <w:p w14:paraId="0D0E13BD" w14:textId="77777777" w:rsidR="00A27AEF" w:rsidRPr="00F666D3" w:rsidRDefault="00000000">
      <w:pPr>
        <w:spacing w:after="0"/>
        <w:ind w:left="340"/>
        <w:rPr>
          <w:rFonts w:ascii="Arial" w:hAnsi="Arial" w:cs="Arial"/>
        </w:rPr>
      </w:pPr>
      <w:r w:rsidRPr="00F666D3">
        <w:rPr>
          <w:rFonts w:ascii="Arial" w:hAnsi="Arial" w:cs="Arial"/>
        </w:rPr>
        <w:t>2. Surat Kuasa</w:t>
      </w:r>
    </w:p>
    <w:p w14:paraId="7017F12C" w14:textId="77777777" w:rsidR="00A27AEF" w:rsidRPr="00F666D3" w:rsidRDefault="00000000">
      <w:pPr>
        <w:spacing w:after="0"/>
        <w:ind w:left="340"/>
        <w:rPr>
          <w:rFonts w:ascii="Arial" w:hAnsi="Arial" w:cs="Arial"/>
        </w:rPr>
      </w:pPr>
      <w:r w:rsidRPr="00F666D3">
        <w:rPr>
          <w:rFonts w:ascii="Arial" w:hAnsi="Arial" w:cs="Arial"/>
        </w:rPr>
        <w:t>3. Berita Acara</w:t>
      </w:r>
    </w:p>
    <w:p w14:paraId="618C066B" w14:textId="77777777" w:rsidR="00A27AEF" w:rsidRPr="00F666D3" w:rsidRDefault="00000000">
      <w:pPr>
        <w:spacing w:after="0"/>
        <w:ind w:left="340"/>
        <w:rPr>
          <w:rFonts w:ascii="Arial" w:hAnsi="Arial" w:cs="Arial"/>
        </w:rPr>
      </w:pPr>
      <w:r w:rsidRPr="00F666D3">
        <w:rPr>
          <w:rFonts w:ascii="Arial" w:hAnsi="Arial" w:cs="Arial"/>
        </w:rPr>
        <w:t>4. Surat Keterangan</w:t>
      </w:r>
    </w:p>
    <w:p w14:paraId="53DF1D4C" w14:textId="77777777" w:rsidR="00A27AEF" w:rsidRPr="00F666D3" w:rsidRDefault="00000000">
      <w:pPr>
        <w:spacing w:after="0"/>
        <w:ind w:left="340"/>
        <w:rPr>
          <w:rFonts w:ascii="Arial" w:hAnsi="Arial" w:cs="Arial"/>
        </w:rPr>
      </w:pPr>
      <w:r w:rsidRPr="00F666D3">
        <w:rPr>
          <w:rFonts w:ascii="Arial" w:hAnsi="Arial" w:cs="Arial"/>
        </w:rPr>
        <w:t>5. Surat Pengantar</w:t>
      </w:r>
    </w:p>
    <w:p w14:paraId="3173D210" w14:textId="77777777" w:rsidR="00A27AEF" w:rsidRPr="00F666D3" w:rsidRDefault="00000000">
      <w:pPr>
        <w:spacing w:after="0"/>
        <w:ind w:left="340"/>
        <w:rPr>
          <w:rFonts w:ascii="Arial" w:hAnsi="Arial" w:cs="Arial"/>
        </w:rPr>
      </w:pPr>
      <w:r w:rsidRPr="00F666D3">
        <w:rPr>
          <w:rFonts w:ascii="Arial" w:hAnsi="Arial" w:cs="Arial"/>
        </w:rPr>
        <w:t>6. Pengumuman</w:t>
      </w:r>
    </w:p>
    <w:p w14:paraId="434E8767" w14:textId="77777777" w:rsidR="00A27AEF" w:rsidRPr="00F666D3" w:rsidRDefault="00000000">
      <w:pPr>
        <w:spacing w:after="0"/>
        <w:rPr>
          <w:rFonts w:ascii="Arial" w:hAnsi="Arial" w:cs="Arial"/>
        </w:rPr>
      </w:pPr>
      <w:r w:rsidRPr="00F666D3">
        <w:rPr>
          <w:rFonts w:ascii="Arial" w:hAnsi="Arial" w:cs="Arial"/>
          <w:b/>
        </w:rPr>
        <w:t>D. Laporan</w:t>
      </w:r>
    </w:p>
    <w:p w14:paraId="36AD6138" w14:textId="77777777" w:rsidR="00A27AEF" w:rsidRPr="00F666D3" w:rsidRDefault="00000000">
      <w:pPr>
        <w:spacing w:after="0"/>
        <w:rPr>
          <w:rFonts w:ascii="Arial" w:hAnsi="Arial" w:cs="Arial"/>
        </w:rPr>
      </w:pPr>
      <w:r w:rsidRPr="00F666D3">
        <w:rPr>
          <w:rFonts w:ascii="Arial" w:hAnsi="Arial" w:cs="Arial"/>
          <w:b/>
        </w:rPr>
        <w:t>E. Telaah Staf</w:t>
      </w:r>
    </w:p>
    <w:p w14:paraId="34778347" w14:textId="77777777" w:rsidR="00A27AEF" w:rsidRPr="00F666D3" w:rsidRDefault="00000000">
      <w:pPr>
        <w:spacing w:after="0"/>
        <w:rPr>
          <w:rFonts w:ascii="Arial" w:hAnsi="Arial" w:cs="Arial"/>
        </w:rPr>
      </w:pPr>
      <w:r w:rsidRPr="00F666D3">
        <w:rPr>
          <w:rFonts w:ascii="Arial" w:hAnsi="Arial" w:cs="Arial"/>
          <w:b/>
        </w:rPr>
        <w:t>F. Notula</w:t>
      </w:r>
    </w:p>
    <w:p w14:paraId="67F3FDC7" w14:textId="77777777" w:rsidR="00A27AEF" w:rsidRPr="00F666D3" w:rsidRDefault="00000000">
      <w:pPr>
        <w:spacing w:after="0"/>
        <w:rPr>
          <w:rFonts w:ascii="Arial" w:hAnsi="Arial" w:cs="Arial"/>
        </w:rPr>
      </w:pPr>
      <w:r w:rsidRPr="00F666D3">
        <w:rPr>
          <w:rFonts w:ascii="Arial" w:hAnsi="Arial" w:cs="Arial"/>
          <w:b/>
        </w:rPr>
        <w:t>G. Surat Izin Jalan</w:t>
      </w:r>
    </w:p>
    <w:p w14:paraId="165BA3F8" w14:textId="77777777" w:rsidR="00A27AEF" w:rsidRPr="00F666D3" w:rsidRDefault="00000000">
      <w:pPr>
        <w:spacing w:after="0"/>
        <w:rPr>
          <w:rFonts w:ascii="Arial" w:hAnsi="Arial" w:cs="Arial"/>
        </w:rPr>
      </w:pPr>
      <w:r w:rsidRPr="00F666D3">
        <w:rPr>
          <w:rFonts w:ascii="Arial" w:hAnsi="Arial" w:cs="Arial"/>
          <w:b/>
        </w:rPr>
        <w:t>H. Surat Permohonan untuk Mendapat Surat Izin Jalan</w:t>
      </w:r>
    </w:p>
    <w:p w14:paraId="54AE316A" w14:textId="77777777" w:rsidR="00A27AEF" w:rsidRPr="00F666D3" w:rsidRDefault="00000000">
      <w:pPr>
        <w:spacing w:after="0"/>
        <w:rPr>
          <w:rFonts w:ascii="Arial" w:hAnsi="Arial" w:cs="Arial"/>
        </w:rPr>
      </w:pPr>
      <w:r w:rsidRPr="00F666D3">
        <w:rPr>
          <w:rFonts w:ascii="Arial" w:hAnsi="Arial" w:cs="Arial"/>
          <w:b/>
        </w:rPr>
        <w:t>I. Nota Pengajuan Konsep Naskah Dinas</w:t>
      </w:r>
    </w:p>
    <w:p w14:paraId="39AAA4EC" w14:textId="77777777" w:rsidR="00A27AEF" w:rsidRPr="00F666D3" w:rsidRDefault="00000000">
      <w:pPr>
        <w:spacing w:after="0"/>
        <w:rPr>
          <w:rFonts w:ascii="Arial" w:hAnsi="Arial" w:cs="Arial"/>
        </w:rPr>
      </w:pPr>
      <w:r w:rsidRPr="00F666D3">
        <w:rPr>
          <w:rFonts w:ascii="Arial" w:hAnsi="Arial" w:cs="Arial"/>
          <w:b/>
        </w:rPr>
        <w:t>J. Piagam/Sertifikat</w:t>
      </w:r>
    </w:p>
    <w:p w14:paraId="6285BD69" w14:textId="77777777" w:rsidR="00A27AEF" w:rsidRDefault="00000000">
      <w:pPr>
        <w:spacing w:after="0"/>
        <w:rPr>
          <w:rFonts w:ascii="Arial" w:hAnsi="Arial" w:cs="Arial"/>
          <w:b/>
        </w:rPr>
      </w:pPr>
      <w:r w:rsidRPr="00F666D3">
        <w:rPr>
          <w:rFonts w:ascii="Arial" w:hAnsi="Arial" w:cs="Arial"/>
          <w:b/>
        </w:rPr>
        <w:t xml:space="preserve">K. </w:t>
      </w:r>
      <w:proofErr w:type="spellStart"/>
      <w:r w:rsidRPr="00F666D3">
        <w:rPr>
          <w:rFonts w:ascii="Arial" w:hAnsi="Arial" w:cs="Arial"/>
          <w:b/>
        </w:rPr>
        <w:t>Naskah</w:t>
      </w:r>
      <w:proofErr w:type="spellEnd"/>
      <w:r w:rsidRPr="00F666D3">
        <w:rPr>
          <w:rFonts w:ascii="Arial" w:hAnsi="Arial" w:cs="Arial"/>
          <w:b/>
        </w:rPr>
        <w:t xml:space="preserve"> Dinas Elektronik</w:t>
      </w:r>
    </w:p>
    <w:p w14:paraId="53158F25" w14:textId="77777777" w:rsidR="0024752E" w:rsidRDefault="0024752E">
      <w:pPr>
        <w:spacing w:after="0"/>
        <w:rPr>
          <w:rFonts w:ascii="Arial" w:hAnsi="Arial" w:cs="Arial"/>
          <w:b/>
        </w:rPr>
      </w:pPr>
    </w:p>
    <w:p w14:paraId="01C924E7" w14:textId="77777777" w:rsidR="0024752E" w:rsidRDefault="0024752E">
      <w:pPr>
        <w:spacing w:after="0"/>
        <w:rPr>
          <w:rFonts w:ascii="Arial" w:hAnsi="Arial" w:cs="Arial"/>
          <w:b/>
        </w:rPr>
      </w:pPr>
    </w:p>
    <w:p w14:paraId="44D099FC" w14:textId="77777777" w:rsidR="0024752E" w:rsidRDefault="0024752E">
      <w:pPr>
        <w:spacing w:after="0"/>
        <w:rPr>
          <w:rFonts w:ascii="Arial" w:hAnsi="Arial" w:cs="Arial"/>
          <w:b/>
        </w:rPr>
      </w:pPr>
    </w:p>
    <w:p w14:paraId="305028B7" w14:textId="77777777" w:rsidR="0024752E" w:rsidRDefault="0024752E">
      <w:pPr>
        <w:spacing w:after="0"/>
        <w:rPr>
          <w:rFonts w:ascii="Arial" w:hAnsi="Arial" w:cs="Arial"/>
          <w:b/>
        </w:rPr>
      </w:pPr>
    </w:p>
    <w:p w14:paraId="65262D86" w14:textId="77777777" w:rsidR="0024752E" w:rsidRDefault="0024752E">
      <w:pPr>
        <w:spacing w:after="0"/>
        <w:rPr>
          <w:rFonts w:ascii="Arial" w:hAnsi="Arial" w:cs="Arial"/>
          <w:b/>
        </w:rPr>
      </w:pPr>
    </w:p>
    <w:p w14:paraId="08555735" w14:textId="77777777" w:rsidR="0024752E" w:rsidRDefault="0024752E">
      <w:pPr>
        <w:spacing w:after="0"/>
        <w:rPr>
          <w:rFonts w:ascii="Arial" w:hAnsi="Arial" w:cs="Arial"/>
          <w:b/>
        </w:rPr>
      </w:pPr>
    </w:p>
    <w:p w14:paraId="74AA7838" w14:textId="77777777" w:rsidR="0024752E" w:rsidRDefault="0024752E">
      <w:pPr>
        <w:spacing w:after="0"/>
        <w:rPr>
          <w:rFonts w:ascii="Arial" w:hAnsi="Arial" w:cs="Arial"/>
          <w:b/>
        </w:rPr>
      </w:pPr>
    </w:p>
    <w:p w14:paraId="18D0D3D2" w14:textId="77777777" w:rsidR="0024752E" w:rsidRDefault="0024752E">
      <w:pPr>
        <w:spacing w:after="0"/>
        <w:rPr>
          <w:rFonts w:ascii="Arial" w:hAnsi="Arial" w:cs="Arial"/>
          <w:b/>
        </w:rPr>
      </w:pPr>
    </w:p>
    <w:p w14:paraId="21176F8E" w14:textId="77777777" w:rsidR="0024752E" w:rsidRDefault="0024752E">
      <w:pPr>
        <w:spacing w:after="0"/>
        <w:rPr>
          <w:rFonts w:ascii="Arial" w:hAnsi="Arial" w:cs="Arial"/>
          <w:b/>
        </w:rPr>
      </w:pPr>
    </w:p>
    <w:p w14:paraId="1B056D5C" w14:textId="77777777" w:rsidR="0024752E" w:rsidRDefault="0024752E">
      <w:pPr>
        <w:spacing w:after="0"/>
        <w:rPr>
          <w:rFonts w:ascii="Arial" w:hAnsi="Arial" w:cs="Arial"/>
          <w:b/>
        </w:rPr>
      </w:pPr>
    </w:p>
    <w:p w14:paraId="6D42921D" w14:textId="77777777" w:rsidR="0024752E" w:rsidRDefault="0024752E">
      <w:pPr>
        <w:spacing w:after="0"/>
        <w:rPr>
          <w:rFonts w:ascii="Arial" w:hAnsi="Arial" w:cs="Arial"/>
          <w:b/>
        </w:rPr>
      </w:pPr>
    </w:p>
    <w:p w14:paraId="5DF13CB9" w14:textId="77777777" w:rsidR="0024752E" w:rsidRDefault="0024752E">
      <w:pPr>
        <w:spacing w:after="0"/>
        <w:rPr>
          <w:rFonts w:ascii="Arial" w:hAnsi="Arial" w:cs="Arial"/>
          <w:b/>
        </w:rPr>
      </w:pPr>
    </w:p>
    <w:p w14:paraId="1FA831A5" w14:textId="77777777" w:rsidR="0024752E" w:rsidRDefault="0024752E">
      <w:pPr>
        <w:spacing w:after="0"/>
        <w:rPr>
          <w:rFonts w:ascii="Arial" w:hAnsi="Arial" w:cs="Arial"/>
          <w:b/>
        </w:rPr>
      </w:pPr>
    </w:p>
    <w:p w14:paraId="1D4CBEF7" w14:textId="77777777" w:rsidR="0024752E" w:rsidRDefault="0024752E">
      <w:pPr>
        <w:spacing w:after="0"/>
        <w:rPr>
          <w:rFonts w:ascii="Arial" w:hAnsi="Arial" w:cs="Arial"/>
          <w:b/>
        </w:rPr>
      </w:pPr>
    </w:p>
    <w:p w14:paraId="4CE8DCFB" w14:textId="77777777" w:rsidR="0024752E" w:rsidRDefault="0024752E">
      <w:pPr>
        <w:spacing w:after="0"/>
        <w:rPr>
          <w:rFonts w:ascii="Arial" w:hAnsi="Arial" w:cs="Arial"/>
          <w:b/>
        </w:rPr>
      </w:pPr>
    </w:p>
    <w:p w14:paraId="6B450F3D" w14:textId="77777777" w:rsidR="0024752E" w:rsidRDefault="0024752E">
      <w:pPr>
        <w:spacing w:after="0"/>
        <w:rPr>
          <w:rFonts w:ascii="Arial" w:hAnsi="Arial" w:cs="Arial"/>
          <w:b/>
        </w:rPr>
      </w:pPr>
    </w:p>
    <w:p w14:paraId="1DD2EA43" w14:textId="77777777" w:rsidR="0024752E" w:rsidRPr="00F666D3" w:rsidRDefault="0024752E">
      <w:pPr>
        <w:spacing w:after="0"/>
        <w:rPr>
          <w:rFonts w:ascii="Arial" w:hAnsi="Arial" w:cs="Arial"/>
        </w:rPr>
      </w:pPr>
    </w:p>
    <w:sectPr w:rsidR="0024752E" w:rsidRPr="00F666D3" w:rsidSect="00034616">
      <w:footerReference w:type="default" r:id="rId8"/>
      <w:pgSz w:w="12240" w:h="15840"/>
      <w:pgMar w:top="1134" w:right="1134" w:bottom="1134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A437D" w14:textId="77777777" w:rsidR="00B972F7" w:rsidRDefault="00B972F7">
      <w:pPr>
        <w:spacing w:after="0" w:line="240" w:lineRule="auto"/>
      </w:pPr>
      <w:r>
        <w:separator/>
      </w:r>
    </w:p>
  </w:endnote>
  <w:endnote w:type="continuationSeparator" w:id="0">
    <w:p w14:paraId="77E7AB96" w14:textId="77777777" w:rsidR="00B972F7" w:rsidRDefault="00B97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F9CF8" w14:textId="77777777" w:rsidR="00A27AEF" w:rsidRDefault="00000000">
    <w:pPr>
      <w:pStyle w:val="Footer"/>
      <w:jc w:val="center"/>
    </w:pPr>
    <w:r>
      <w:rPr>
        <w:sz w:val="18"/>
      </w:rPr>
      <w:t xml:space="preserve">Daftar </w:t>
    </w:r>
    <w:proofErr w:type="spellStart"/>
    <w:r>
      <w:rPr>
        <w:sz w:val="18"/>
      </w:rPr>
      <w:t>Kategori</w:t>
    </w:r>
    <w:proofErr w:type="spellEnd"/>
    <w:r>
      <w:rPr>
        <w:sz w:val="18"/>
      </w:rPr>
      <w:t xml:space="preserve"> Naskah Dinas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DE6B3" w14:textId="77777777" w:rsidR="00B972F7" w:rsidRDefault="00B972F7">
      <w:pPr>
        <w:spacing w:after="0" w:line="240" w:lineRule="auto"/>
      </w:pPr>
      <w:r>
        <w:separator/>
      </w:r>
    </w:p>
  </w:footnote>
  <w:footnote w:type="continuationSeparator" w:id="0">
    <w:p w14:paraId="739488C3" w14:textId="77777777" w:rsidR="00B972F7" w:rsidRDefault="00B972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omorDafta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omorDafta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oinDaftar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oinDaftar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omorDafta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oinDafta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75998824">
    <w:abstractNumId w:val="8"/>
  </w:num>
  <w:num w:numId="2" w16cid:durableId="1250315587">
    <w:abstractNumId w:val="6"/>
  </w:num>
  <w:num w:numId="3" w16cid:durableId="851652493">
    <w:abstractNumId w:val="5"/>
  </w:num>
  <w:num w:numId="4" w16cid:durableId="1262181751">
    <w:abstractNumId w:val="4"/>
  </w:num>
  <w:num w:numId="5" w16cid:durableId="842430713">
    <w:abstractNumId w:val="7"/>
  </w:num>
  <w:num w:numId="6" w16cid:durableId="1720276187">
    <w:abstractNumId w:val="3"/>
  </w:num>
  <w:num w:numId="7" w16cid:durableId="1047995782">
    <w:abstractNumId w:val="2"/>
  </w:num>
  <w:num w:numId="8" w16cid:durableId="1881091254">
    <w:abstractNumId w:val="1"/>
  </w:num>
  <w:num w:numId="9" w16cid:durableId="4835933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4752E"/>
    <w:rsid w:val="00291F4C"/>
    <w:rsid w:val="0029639D"/>
    <w:rsid w:val="00326F90"/>
    <w:rsid w:val="005672EA"/>
    <w:rsid w:val="00A27AEF"/>
    <w:rsid w:val="00AA1D8D"/>
    <w:rsid w:val="00B47730"/>
    <w:rsid w:val="00B972F7"/>
    <w:rsid w:val="00CB0664"/>
    <w:rsid w:val="00F666D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982275"/>
  <w14:defaultImageDpi w14:val="300"/>
  <w15:docId w15:val="{ECB7BA1D-FCFC-4371-89B7-266E9478B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Times New Roman" w:eastAsia="Times New Roman" w:hAnsi="Times New Roman"/>
    </w:rPr>
  </w:style>
  <w:style w:type="paragraph" w:styleId="Judul1">
    <w:name w:val="heading 1"/>
    <w:basedOn w:val="Normal"/>
    <w:next w:val="Normal"/>
    <w:link w:val="Judul1K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Judul2">
    <w:name w:val="heading 2"/>
    <w:basedOn w:val="Normal"/>
    <w:next w:val="Normal"/>
    <w:link w:val="Judul2K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Judul3">
    <w:name w:val="heading 3"/>
    <w:basedOn w:val="Normal"/>
    <w:next w:val="Normal"/>
    <w:link w:val="Judul3K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Judul4">
    <w:name w:val="heading 4"/>
    <w:basedOn w:val="Normal"/>
    <w:next w:val="Normal"/>
    <w:link w:val="Judul4K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Judul5">
    <w:name w:val="heading 5"/>
    <w:basedOn w:val="Normal"/>
    <w:next w:val="Normal"/>
    <w:link w:val="Judul5K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Judul6">
    <w:name w:val="heading 6"/>
    <w:basedOn w:val="Normal"/>
    <w:next w:val="Normal"/>
    <w:link w:val="Judul6K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Judul7">
    <w:name w:val="heading 7"/>
    <w:basedOn w:val="Normal"/>
    <w:next w:val="Normal"/>
    <w:link w:val="Judul7K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Judul8">
    <w:name w:val="heading 8"/>
    <w:basedOn w:val="Normal"/>
    <w:next w:val="Normal"/>
    <w:link w:val="Judul8K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Judul9">
    <w:name w:val="heading 9"/>
    <w:basedOn w:val="Normal"/>
    <w:next w:val="Normal"/>
    <w:link w:val="Judul9K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Header">
    <w:name w:val="header"/>
    <w:basedOn w:val="Normal"/>
    <w:link w:val="HeaderK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KAR">
    <w:name w:val="Header KAR"/>
    <w:basedOn w:val="FontParagrafDefault"/>
    <w:link w:val="Header"/>
    <w:uiPriority w:val="99"/>
    <w:rsid w:val="00E618BF"/>
  </w:style>
  <w:style w:type="paragraph" w:styleId="Footer">
    <w:name w:val="footer"/>
    <w:basedOn w:val="Normal"/>
    <w:link w:val="FooterK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KAR">
    <w:name w:val="Footer KAR"/>
    <w:basedOn w:val="FontParagrafDefault"/>
    <w:link w:val="Footer"/>
    <w:uiPriority w:val="99"/>
    <w:rsid w:val="00E618BF"/>
  </w:style>
  <w:style w:type="paragraph" w:styleId="TidakAdaSpasi">
    <w:name w:val="No Spacing"/>
    <w:uiPriority w:val="1"/>
    <w:qFormat/>
    <w:rsid w:val="00FC693F"/>
    <w:pPr>
      <w:spacing w:after="0" w:line="240" w:lineRule="auto"/>
    </w:pPr>
  </w:style>
  <w:style w:type="character" w:customStyle="1" w:styleId="Judul1KAR">
    <w:name w:val="Judul 1 KAR"/>
    <w:basedOn w:val="FontParagrafDefault"/>
    <w:link w:val="Judul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Judul2KAR">
    <w:name w:val="Judul 2 KAR"/>
    <w:basedOn w:val="FontParagrafDefault"/>
    <w:link w:val="Judul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Judul3KAR">
    <w:name w:val="Judul 3 KAR"/>
    <w:basedOn w:val="FontParagrafDefault"/>
    <w:link w:val="Judul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Judul">
    <w:name w:val="Title"/>
    <w:basedOn w:val="Normal"/>
    <w:next w:val="Normal"/>
    <w:link w:val="JudulK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JudulKAR">
    <w:name w:val="Judul KAR"/>
    <w:basedOn w:val="FontParagrafDefault"/>
    <w:link w:val="Judu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judul">
    <w:name w:val="Subtitle"/>
    <w:basedOn w:val="Normal"/>
    <w:next w:val="Normal"/>
    <w:link w:val="SubjudulK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judulKAR">
    <w:name w:val="Subjudul KAR"/>
    <w:basedOn w:val="FontParagrafDefault"/>
    <w:link w:val="Subjudu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Daftar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ksIsi">
    <w:name w:val="Body Text"/>
    <w:basedOn w:val="Normal"/>
    <w:link w:val="TeksIsiKAR"/>
    <w:uiPriority w:val="99"/>
    <w:unhideWhenUsed/>
    <w:rsid w:val="00AA1D8D"/>
    <w:pPr>
      <w:spacing w:after="120"/>
    </w:pPr>
  </w:style>
  <w:style w:type="character" w:customStyle="1" w:styleId="TeksIsiKAR">
    <w:name w:val="Teks Isi KAR"/>
    <w:basedOn w:val="FontParagrafDefault"/>
    <w:link w:val="TeksIsi"/>
    <w:uiPriority w:val="99"/>
    <w:rsid w:val="00AA1D8D"/>
  </w:style>
  <w:style w:type="paragraph" w:styleId="TeksIsi2">
    <w:name w:val="Body Text 2"/>
    <w:basedOn w:val="Normal"/>
    <w:link w:val="TeksIsi2KAR"/>
    <w:uiPriority w:val="99"/>
    <w:unhideWhenUsed/>
    <w:rsid w:val="00AA1D8D"/>
    <w:pPr>
      <w:spacing w:after="120" w:line="480" w:lineRule="auto"/>
    </w:pPr>
  </w:style>
  <w:style w:type="character" w:customStyle="1" w:styleId="TeksIsi2KAR">
    <w:name w:val="Teks Isi 2 KAR"/>
    <w:basedOn w:val="FontParagrafDefault"/>
    <w:link w:val="TeksIsi2"/>
    <w:uiPriority w:val="99"/>
    <w:rsid w:val="00AA1D8D"/>
  </w:style>
  <w:style w:type="paragraph" w:styleId="TeksIsi3">
    <w:name w:val="Body Text 3"/>
    <w:basedOn w:val="Normal"/>
    <w:link w:val="TeksIsi3K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Isi3KAR">
    <w:name w:val="Teks Isi 3 KAR"/>
    <w:basedOn w:val="FontParagrafDefault"/>
    <w:link w:val="TeksIsi3"/>
    <w:uiPriority w:val="99"/>
    <w:rsid w:val="00AA1D8D"/>
    <w:rPr>
      <w:sz w:val="16"/>
      <w:szCs w:val="16"/>
    </w:rPr>
  </w:style>
  <w:style w:type="paragraph" w:styleId="Daftar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Daftar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Daftar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PoinDaftar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PoinDaftar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PoinDaftar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omorDafta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omorDafta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omorDafta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DaftarBerkelanjutan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DaftarBerkelanjutan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DaftarBerkelanjutan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ksMakro">
    <w:name w:val="macro"/>
    <w:link w:val="TeksMakroK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MakroKAR">
    <w:name w:val="Teks Makro KAR"/>
    <w:basedOn w:val="FontParagrafDefault"/>
    <w:link w:val="TeksMakro"/>
    <w:uiPriority w:val="99"/>
    <w:rsid w:val="0029639D"/>
    <w:rPr>
      <w:rFonts w:ascii="Courier" w:hAnsi="Courier"/>
      <w:sz w:val="20"/>
      <w:szCs w:val="20"/>
    </w:rPr>
  </w:style>
  <w:style w:type="paragraph" w:styleId="Kutipan">
    <w:name w:val="Quote"/>
    <w:basedOn w:val="Normal"/>
    <w:next w:val="Normal"/>
    <w:link w:val="KutipanKAR"/>
    <w:uiPriority w:val="29"/>
    <w:qFormat/>
    <w:rsid w:val="00FC693F"/>
    <w:rPr>
      <w:i/>
      <w:iCs/>
      <w:color w:val="000000" w:themeColor="text1"/>
    </w:rPr>
  </w:style>
  <w:style w:type="character" w:customStyle="1" w:styleId="KutipanKAR">
    <w:name w:val="Kutipan KAR"/>
    <w:basedOn w:val="FontParagrafDefault"/>
    <w:link w:val="Kutipan"/>
    <w:uiPriority w:val="29"/>
    <w:rsid w:val="00FC693F"/>
    <w:rPr>
      <w:i/>
      <w:iCs/>
      <w:color w:val="000000" w:themeColor="text1"/>
    </w:rPr>
  </w:style>
  <w:style w:type="character" w:customStyle="1" w:styleId="Judul4KAR">
    <w:name w:val="Judul 4 KAR"/>
    <w:basedOn w:val="FontParagrafDefault"/>
    <w:link w:val="Judul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Judul5KAR">
    <w:name w:val="Judul 5 KAR"/>
    <w:basedOn w:val="FontParagrafDefault"/>
    <w:link w:val="Judul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Judul6KAR">
    <w:name w:val="Judul 6 KAR"/>
    <w:basedOn w:val="FontParagrafDefault"/>
    <w:link w:val="Judul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Judul7KAR">
    <w:name w:val="Judul 7 KAR"/>
    <w:basedOn w:val="FontParagrafDefault"/>
    <w:link w:val="Judul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Judul8KAR">
    <w:name w:val="Judul 8 KAR"/>
    <w:basedOn w:val="FontParagrafDefault"/>
    <w:link w:val="Judul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Judul9KAR">
    <w:name w:val="Judul 9 KAR"/>
    <w:basedOn w:val="FontParagrafDefault"/>
    <w:link w:val="Judul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eteranga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uat">
    <w:name w:val="Strong"/>
    <w:basedOn w:val="FontParagrafDefault"/>
    <w:uiPriority w:val="22"/>
    <w:qFormat/>
    <w:rsid w:val="00FC693F"/>
    <w:rPr>
      <w:b/>
      <w:bCs/>
    </w:rPr>
  </w:style>
  <w:style w:type="character" w:styleId="Penekanan">
    <w:name w:val="Emphasis"/>
    <w:basedOn w:val="FontParagrafDefault"/>
    <w:uiPriority w:val="20"/>
    <w:qFormat/>
    <w:rsid w:val="00FC693F"/>
    <w:rPr>
      <w:i/>
      <w:iCs/>
    </w:rPr>
  </w:style>
  <w:style w:type="paragraph" w:styleId="KutipanyangSering">
    <w:name w:val="Intense Quote"/>
    <w:basedOn w:val="Normal"/>
    <w:next w:val="Normal"/>
    <w:link w:val="KutipanyangSeringK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utipanyangSeringKAR">
    <w:name w:val="Kutipan yang Sering KAR"/>
    <w:basedOn w:val="FontParagrafDefault"/>
    <w:link w:val="KutipanyangSering"/>
    <w:uiPriority w:val="30"/>
    <w:rsid w:val="00FC693F"/>
    <w:rPr>
      <w:b/>
      <w:bCs/>
      <w:i/>
      <w:iCs/>
      <w:color w:val="4F81BD" w:themeColor="accent1"/>
    </w:rPr>
  </w:style>
  <w:style w:type="character" w:styleId="PenekananHalus">
    <w:name w:val="Subtle Emphasis"/>
    <w:basedOn w:val="FontParagrafDefault"/>
    <w:uiPriority w:val="19"/>
    <w:qFormat/>
    <w:rsid w:val="00FC693F"/>
    <w:rPr>
      <w:i/>
      <w:iCs/>
      <w:color w:val="808080" w:themeColor="text1" w:themeTint="7F"/>
    </w:rPr>
  </w:style>
  <w:style w:type="character" w:styleId="PenekananKeras">
    <w:name w:val="Intense Emphasis"/>
    <w:basedOn w:val="FontParagrafDefault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siRumit">
    <w:name w:val="Subtle Reference"/>
    <w:basedOn w:val="FontParagrafDefault"/>
    <w:uiPriority w:val="31"/>
    <w:qFormat/>
    <w:rsid w:val="00FC693F"/>
    <w:rPr>
      <w:smallCaps/>
      <w:color w:val="C0504D" w:themeColor="accent2"/>
      <w:u w:val="single"/>
    </w:rPr>
  </w:style>
  <w:style w:type="character" w:styleId="ReferensiyangSering">
    <w:name w:val="Intense Reference"/>
    <w:basedOn w:val="FontParagrafDefaul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JudulBuku">
    <w:name w:val="Book Title"/>
    <w:basedOn w:val="FontParagrafDefault"/>
    <w:uiPriority w:val="33"/>
    <w:qFormat/>
    <w:rsid w:val="00FC693F"/>
    <w:rPr>
      <w:b/>
      <w:bCs/>
      <w:smallCaps/>
      <w:spacing w:val="5"/>
    </w:rPr>
  </w:style>
  <w:style w:type="paragraph" w:styleId="JudulTOC">
    <w:name w:val="TOC Heading"/>
    <w:basedOn w:val="Judul1"/>
    <w:next w:val="Normal"/>
    <w:uiPriority w:val="39"/>
    <w:semiHidden/>
    <w:unhideWhenUsed/>
    <w:qFormat/>
    <w:rsid w:val="00FC693F"/>
    <w:pPr>
      <w:outlineLvl w:val="9"/>
    </w:pPr>
  </w:style>
  <w:style w:type="table" w:styleId="KisiTabel">
    <w:name w:val="Table Grid"/>
    <w:basedOn w:val="Tabel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BayanganTipis">
    <w:name w:val="Light Shading"/>
    <w:basedOn w:val="Tabel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BayanganCahaya-Aksen1">
    <w:name w:val="Light Shading Accent 1"/>
    <w:basedOn w:val="Tabel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BayanganCahaya-Aksen2">
    <w:name w:val="Light Shading Accent 2"/>
    <w:basedOn w:val="Tabel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BayanganCahaya-Aksen3">
    <w:name w:val="Light Shading Accent 3"/>
    <w:basedOn w:val="Tabel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BayanganCahaya-Aksen4">
    <w:name w:val="Light Shading Accent 4"/>
    <w:basedOn w:val="Tabel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BayanganCahaya-Aksen5">
    <w:name w:val="Light Shading Accent 5"/>
    <w:basedOn w:val="Tabel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BayanganCahaya-Aksen6">
    <w:name w:val="Light Shading Accent 6"/>
    <w:basedOn w:val="Tabel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DaftarCahaya">
    <w:name w:val="Light List"/>
    <w:basedOn w:val="Tabel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DaftarCahaya-Aksen1">
    <w:name w:val="Light List Accent 1"/>
    <w:basedOn w:val="Tabel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DaftarCahaya-Aksen2">
    <w:name w:val="Light List Accent 2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DaftarCahaya-Aksen3">
    <w:name w:val="Light List Accent 3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DaftarCahaya-Aksen4">
    <w:name w:val="Light List Accent 4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DaftarCahaya-Aksen5">
    <w:name w:val="Light List Accent 5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DaftarCahaya-Aksen6">
    <w:name w:val="Light List Accent 6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KisiCahaya">
    <w:name w:val="Light Grid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KisiCahaya-Aksen1">
    <w:name w:val="Light Grid Accent 1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KisiCahaya-Aksen2">
    <w:name w:val="Light Grid Accent 2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KisiCahaya-Aksen3">
    <w:name w:val="Light Grid Accent 3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KisiCahaya-Aksen4">
    <w:name w:val="Light Grid Accent 4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KisiCahaya-Aksen5">
    <w:name w:val="Light Grid Accent 5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KisiCahaya-Aksen6">
    <w:name w:val="Light Grid Accent 6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BayanganSedang1">
    <w:name w:val="Medium Shading 1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BayanganSedang1-Aksen1">
    <w:name w:val="Medium Shading 1 Accent 1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BayanganSedang1-Aksen2">
    <w:name w:val="Medium Shading 1 Accent 2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BayanganSedang1-Aksen3">
    <w:name w:val="Medium Shading 1 Accent 3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BayanganSedang1-Aksen4">
    <w:name w:val="Medium Shading 1 Accent 4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BayanganSedang1-Aksen5">
    <w:name w:val="Medium Shading 1 Accent 5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BayanganSedang1-Aksen6">
    <w:name w:val="Medium Shading 1 Accent 6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BayanganSedang2">
    <w:name w:val="Medium Shading 2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BayanganSedang2-Aksen1">
    <w:name w:val="Medium Shading 2 Accent 1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BayanganSedang2-Aksen2">
    <w:name w:val="Medium Shading 2 Accent 2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BayanganSedang2-Aksen3">
    <w:name w:val="Medium Shading 2 Accent 3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BayanganSedang2-Aksen4">
    <w:name w:val="Medium Shading 2 Accent 4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BayanganSedang2-Aksen5">
    <w:name w:val="Medium Shading 2 Accent 5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BayanganSedang2-Aksen6">
    <w:name w:val="Medium Shading 2 Accent 6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DaftarSedang1">
    <w:name w:val="Medium List 1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DaftarSedang1-Aksen1">
    <w:name w:val="Medium List 1 Accent 1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DaftarSedang1-Aksen2">
    <w:name w:val="Medium List 1 Accent 2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DaftarSedang1-Aksen3">
    <w:name w:val="Medium List 1 Accent 3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DaftarSedang1-Aksen4">
    <w:name w:val="Medium List 1 Accent 4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DaftarSedang1-Aksen5">
    <w:name w:val="Medium List 1 Accent 5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DaftarSedang1-Aksen6">
    <w:name w:val="Medium List 1 Accent 6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DaftarSedang2">
    <w:name w:val="Medium List 2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DaftarSedang2-Aksen1">
    <w:name w:val="Medium List 2 Accent 1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DaftarSedang2-Aksen2">
    <w:name w:val="Medium List 2 Accent 2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DaftarSedang2-Aksen3">
    <w:name w:val="Medium List 2 Accent 3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DaftarSedang2-Aksen4">
    <w:name w:val="Medium List 2 Accent 4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DaftarSedang2-Aksen5">
    <w:name w:val="Medium List 2 Accent 5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DaftarSedang2-Aksen6">
    <w:name w:val="Medium List 2 Accent 6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isiSedang1">
    <w:name w:val="Medium Grid 1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isiSedang1-Aksen1">
    <w:name w:val="Medium Grid 1 Accent 1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isiSedang1-Aksen2">
    <w:name w:val="Medium Grid 1 Accent 2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isiSedang1-Aksen3">
    <w:name w:val="Medium Grid 1 Accent 3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isiSedang1-Aksen4">
    <w:name w:val="Medium Grid 1 Accent 4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isiSedang1-Aksen5">
    <w:name w:val="Medium Grid 1 Accent 5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isiSedang1-Aksen6">
    <w:name w:val="Medium Grid 1 Accent 6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isiSedang2">
    <w:name w:val="Medium Grid 2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isiSedang2-Aksen1">
    <w:name w:val="Medium Grid 2 Accent 1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isiSedang2-Aksen2">
    <w:name w:val="Medium Grid 2 Accent 2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isiSedang2-Aksen3">
    <w:name w:val="Medium Grid 2 Accent 3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isiSedang2-Aksen4">
    <w:name w:val="Medium Grid 2 Accent 4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isiSedang2-Aksen5">
    <w:name w:val="Medium Grid 2 Accent 5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isiSedang2-Aksen6">
    <w:name w:val="Medium Grid 2 Accent 6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isiSedang3">
    <w:name w:val="Medium Grid 3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KisiSedang3-Aksen1">
    <w:name w:val="Medium Grid 3 Accent 1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KisiSedang3-Aksen2">
    <w:name w:val="Medium Grid 3 Accent 2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KisiSedang3-Aksen3">
    <w:name w:val="Medium Grid 3 Accent 3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KisiSedang3-Aksen4">
    <w:name w:val="Medium Grid 3 Accent 4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KisiSedang3-Aksen5">
    <w:name w:val="Medium Grid 3 Accent 5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KisiSedang3-Aksen6">
    <w:name w:val="Medium Grid 3 Accent 6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ftarGelap">
    <w:name w:val="Dark List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ftarGelap-Aksen1">
    <w:name w:val="Dark List Accent 1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ftarGelap-Aksen2">
    <w:name w:val="Dark List Accent 2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ftarGelap-Aksen3">
    <w:name w:val="Dark List Accent 3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ftarGelap-Aksen4">
    <w:name w:val="Dark List Accent 4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ftarGelap-Aksen5">
    <w:name w:val="Dark List Accent 5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ftarGelap-Aksen6">
    <w:name w:val="Dark List Accent 6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yanganBerwarna">
    <w:name w:val="Colorful Shading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yanganBerwarna-Aksen1">
    <w:name w:val="Colorful Shading Accent 1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yanganBerwarna-Aksen2">
    <w:name w:val="Colorful Shading Accent 2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yanganBerwarna-Aksen3">
    <w:name w:val="Colorful Shading Accent 3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yanganBerwarna-Aksen4">
    <w:name w:val="Colorful Shading Accent 4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yanganBerwarna-Aksen5">
    <w:name w:val="Colorful Shading Accent 5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yanganBerwarna-Aksen6">
    <w:name w:val="Colorful Shading Accent 6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ftarBerwarna">
    <w:name w:val="Colorful List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DaftarBerwarna-Aksen1">
    <w:name w:val="Colorful List Accent 1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DaftarBerwarna-Aksen2">
    <w:name w:val="Colorful List Accent 2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DaftarBerwarna-Aksen3">
    <w:name w:val="Colorful List Accent 3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DaftarBerwarna-Aksen4">
    <w:name w:val="Colorful List Accent 4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DaftarBerwarna-Aksen5">
    <w:name w:val="Colorful List Accent 5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DaftarBerwarna-Aksen6">
    <w:name w:val="Colorful List Accent 6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isiBerwarna">
    <w:name w:val="Colorful Grid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isiBerwarna-Aksen1">
    <w:name w:val="Colorful Grid Accent 1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isiBerwarna-Aksen2">
    <w:name w:val="Colorful Grid Accent 2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isiBerwarna-Aksen3">
    <w:name w:val="Colorful Grid Accent 3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isiBerwarna-Aksen4">
    <w:name w:val="Colorful Grid Accent 4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isiBerwarna-Aksen5">
    <w:name w:val="Colorful Grid Accent 5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isiBerwarna-Aksen6">
    <w:name w:val="Colorful Grid Accent 6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kejaksaan agung</cp:lastModifiedBy>
  <cp:revision>2</cp:revision>
  <dcterms:created xsi:type="dcterms:W3CDTF">2013-12-23T23:15:00Z</dcterms:created>
  <dcterms:modified xsi:type="dcterms:W3CDTF">2026-06-12T03:41:00Z</dcterms:modified>
  <cp:category/>
</cp:coreProperties>
</file>